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C772B" w14:textId="77777777" w:rsidR="00DA7729" w:rsidRPr="00825E9D" w:rsidRDefault="00825E9D" w:rsidP="00825E9D">
      <w:pPr>
        <w:pStyle w:val="aa"/>
        <w:jc w:val="center"/>
        <w:rPr>
          <w:rFonts w:ascii="BIZ UDゴシック" w:eastAsia="BIZ UDゴシック" w:hAnsi="BIZ UDゴシック"/>
          <w:lang w:eastAsia="ja-JP"/>
        </w:rPr>
      </w:pPr>
      <w:r w:rsidRPr="00825E9D">
        <w:rPr>
          <w:rFonts w:ascii="BIZ UDゴシック" w:eastAsia="BIZ UDゴシック" w:hAnsi="BIZ UDゴシック"/>
          <w:lang w:eastAsia="ja-JP"/>
        </w:rPr>
        <w:t>地域交流イベント 企画書（初版）</w:t>
      </w:r>
    </w:p>
    <w:p w14:paraId="7B247539" w14:textId="77777777" w:rsidR="00DA7729" w:rsidRPr="00825E9D" w:rsidRDefault="00DA7729">
      <w:pPr>
        <w:rPr>
          <w:rFonts w:ascii="BIZ UDゴシック" w:eastAsia="BIZ UDゴシック" w:hAnsi="BIZ UDゴシック"/>
          <w:lang w:eastAsia="ja-JP"/>
        </w:rPr>
      </w:pPr>
    </w:p>
    <w:p w14:paraId="40B20C49" w14:textId="77777777" w:rsidR="00DA7729" w:rsidRPr="00825E9D" w:rsidRDefault="00825E9D" w:rsidP="00825E9D">
      <w:pPr>
        <w:pStyle w:val="1"/>
        <w:rPr>
          <w:rFonts w:ascii="BIZ UDゴシック" w:eastAsia="BIZ UDゴシック" w:hAnsi="BIZ UDゴシック"/>
          <w:lang w:eastAsia="ja-JP"/>
        </w:rPr>
      </w:pPr>
      <w:r w:rsidRPr="00825E9D">
        <w:rPr>
          <w:rFonts w:ascii="BIZ UDゴシック" w:eastAsia="BIZ UDゴシック" w:hAnsi="BIZ UDゴシック"/>
          <w:lang w:eastAsia="ja-JP"/>
        </w:rPr>
        <w:t>イベント名：春の地域交流フェスタ</w:t>
      </w:r>
    </w:p>
    <w:p w14:paraId="098E1AAC" w14:textId="77777777" w:rsidR="00DA7729" w:rsidRPr="00825E9D" w:rsidRDefault="00DA7729">
      <w:pPr>
        <w:rPr>
          <w:rFonts w:ascii="BIZ UDゴシック" w:eastAsia="BIZ UDゴシック" w:hAnsi="BIZ UDゴシック"/>
          <w:lang w:eastAsia="ja-JP"/>
        </w:rPr>
      </w:pPr>
    </w:p>
    <w:p w14:paraId="2BA1FD45"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【開催目的】</w:t>
      </w:r>
    </w:p>
    <w:p w14:paraId="007E102B"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本イベントは、地域住民同士の交流を促進し、地域商店街や公共施設の存在を広く知ってもらうことを目的とする。</w:t>
      </w:r>
    </w:p>
    <w:p w14:paraId="7F3EFBC3"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新旧住民の交流機会を創出し、顔の見える関係づくりを目指す。</w:t>
      </w:r>
    </w:p>
    <w:p w14:paraId="2E4D663F" w14:textId="77777777" w:rsidR="00DA7729" w:rsidRPr="00825E9D" w:rsidRDefault="00DA7729">
      <w:pPr>
        <w:rPr>
          <w:rFonts w:ascii="BIZ UDゴシック" w:eastAsia="BIZ UDゴシック" w:hAnsi="BIZ UDゴシック"/>
          <w:lang w:eastAsia="ja-JP"/>
        </w:rPr>
      </w:pPr>
    </w:p>
    <w:p w14:paraId="6A584E62"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【想定来場者】</w:t>
      </w:r>
    </w:p>
    <w:p w14:paraId="58C3FB17"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・近隣のファミリー層</w:t>
      </w:r>
    </w:p>
    <w:p w14:paraId="71847400"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・小学生以下の子どもと保護者</w:t>
      </w:r>
    </w:p>
    <w:p w14:paraId="01630B41"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・高齢者</w:t>
      </w:r>
    </w:p>
    <w:p w14:paraId="4FB37BC7"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想定来場者数：300〜400名</w:t>
      </w:r>
    </w:p>
    <w:p w14:paraId="33A05FDB" w14:textId="77777777" w:rsidR="00DA7729" w:rsidRPr="00825E9D" w:rsidRDefault="00DA7729">
      <w:pPr>
        <w:rPr>
          <w:rFonts w:ascii="BIZ UDゴシック" w:eastAsia="BIZ UDゴシック" w:hAnsi="BIZ UDゴシック"/>
          <w:lang w:eastAsia="ja-JP"/>
        </w:rPr>
      </w:pPr>
    </w:p>
    <w:p w14:paraId="2A8A1C57"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w:t>
      </w:r>
      <w:proofErr w:type="spellStart"/>
      <w:r w:rsidRPr="00825E9D">
        <w:rPr>
          <w:rFonts w:ascii="BIZ UDゴシック" w:eastAsia="BIZ UDゴシック" w:hAnsi="BIZ UDゴシック"/>
        </w:rPr>
        <w:t>開催概要（案</w:t>
      </w:r>
      <w:proofErr w:type="spellEnd"/>
      <w:r w:rsidRPr="00825E9D">
        <w:rPr>
          <w:rFonts w:ascii="BIZ UDゴシック" w:eastAsia="BIZ UDゴシック" w:hAnsi="BIZ UDゴシック"/>
        </w:rPr>
        <w:t>）】</w:t>
      </w:r>
    </w:p>
    <w:p w14:paraId="0F6E0FE6"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開催日：2025年5月18日（日）</w:t>
      </w:r>
    </w:p>
    <w:p w14:paraId="0C649950"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時間：10:00〜16:00</w:t>
      </w:r>
    </w:p>
    <w:p w14:paraId="0A5A52BB"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会場：〇〇公園 多目的広場</w:t>
      </w:r>
    </w:p>
    <w:p w14:paraId="46247A0B"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入場料：無料</w:t>
      </w:r>
    </w:p>
    <w:p w14:paraId="006AD4FC" w14:textId="77777777" w:rsidR="00DA7729" w:rsidRPr="00825E9D" w:rsidRDefault="00DA7729">
      <w:pPr>
        <w:rPr>
          <w:rFonts w:ascii="BIZ UDゴシック" w:eastAsia="BIZ UDゴシック" w:hAnsi="BIZ UDゴシック"/>
        </w:rPr>
      </w:pPr>
    </w:p>
    <w:p w14:paraId="1D798AFC"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【実施内容（案）】</w:t>
      </w:r>
    </w:p>
    <w:p w14:paraId="5AD5AB4E"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・地元店舗による飲食・物販ブース</w:t>
      </w:r>
    </w:p>
    <w:p w14:paraId="5219B8CC"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lastRenderedPageBreak/>
        <w:t>・子ども向けワークショップ</w:t>
      </w:r>
    </w:p>
    <w:p w14:paraId="3FD34A05"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・地域団体の活動紹介</w:t>
      </w:r>
    </w:p>
    <w:p w14:paraId="27CB687A"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・絵本の読み聞かせ</w:t>
      </w:r>
    </w:p>
    <w:p w14:paraId="4173CED0" w14:textId="77777777" w:rsidR="00DA7729" w:rsidRPr="00825E9D" w:rsidRDefault="00DA7729">
      <w:pPr>
        <w:rPr>
          <w:rFonts w:ascii="BIZ UDゴシック" w:eastAsia="BIZ UDゴシック" w:hAnsi="BIZ UDゴシック"/>
          <w:lang w:eastAsia="ja-JP"/>
        </w:rPr>
      </w:pPr>
    </w:p>
    <w:p w14:paraId="12D1C7C6"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w:t>
      </w:r>
      <w:proofErr w:type="spellStart"/>
      <w:r w:rsidRPr="00825E9D">
        <w:rPr>
          <w:rFonts w:ascii="BIZ UDゴシック" w:eastAsia="BIZ UDゴシック" w:hAnsi="BIZ UDゴシック"/>
        </w:rPr>
        <w:t>運営体制（案</w:t>
      </w:r>
      <w:proofErr w:type="spellEnd"/>
      <w:r w:rsidRPr="00825E9D">
        <w:rPr>
          <w:rFonts w:ascii="BIZ UDゴシック" w:eastAsia="BIZ UDゴシック" w:hAnsi="BIZ UDゴシック"/>
        </w:rPr>
        <w:t>）】</w:t>
      </w:r>
    </w:p>
    <w:p w14:paraId="14E9B1FA"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実行委員長：1名</w:t>
      </w:r>
    </w:p>
    <w:p w14:paraId="645D7C64"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運営サポート：5〜6名</w:t>
      </w:r>
    </w:p>
    <w:p w14:paraId="7179E77C"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当日ボランティア：10名程度</w:t>
      </w:r>
    </w:p>
    <w:p w14:paraId="6CB2741C" w14:textId="77777777" w:rsidR="00DA7729" w:rsidRPr="00825E9D" w:rsidRDefault="00DA7729">
      <w:pPr>
        <w:rPr>
          <w:rFonts w:ascii="BIZ UDゴシック" w:eastAsia="BIZ UDゴシック" w:hAnsi="BIZ UDゴシック"/>
          <w:lang w:eastAsia="ja-JP"/>
        </w:rPr>
      </w:pPr>
    </w:p>
    <w:p w14:paraId="151D3DF3"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【想定課題・リスク】</w:t>
      </w:r>
    </w:p>
    <w:p w14:paraId="1DDE5CC9"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・雨天時対応</w:t>
      </w:r>
    </w:p>
    <w:p w14:paraId="769A45C3"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・人員確保</w:t>
      </w:r>
    </w:p>
    <w:p w14:paraId="17733344" w14:textId="77777777" w:rsidR="00DA7729"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・近隣住民への配慮</w:t>
      </w:r>
    </w:p>
    <w:p w14:paraId="1CCCA3C3" w14:textId="77777777" w:rsidR="007D1B41" w:rsidRPr="007D1B41" w:rsidRDefault="007D1B41">
      <w:pPr>
        <w:rPr>
          <w:rFonts w:ascii="BIZ UDゴシック" w:eastAsia="BIZ UDゴシック" w:hAnsi="BIZ UDゴシック" w:hint="eastAsia"/>
          <w:lang w:eastAsia="ja-JP"/>
        </w:rPr>
      </w:pPr>
    </w:p>
    <w:sectPr w:rsidR="007D1B41" w:rsidRPr="007D1B4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IZ UDゴシック">
    <w:panose1 w:val="020B0400000000000000"/>
    <w:charset w:val="80"/>
    <w:family w:val="modern"/>
    <w:pitch w:val="fixed"/>
    <w:sig w:usb0="E00002F7" w:usb1="2AC7EDF8" w:usb2="00000012"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913050453">
    <w:abstractNumId w:val="8"/>
  </w:num>
  <w:num w:numId="2" w16cid:durableId="1005672886">
    <w:abstractNumId w:val="6"/>
  </w:num>
  <w:num w:numId="3" w16cid:durableId="1765495657">
    <w:abstractNumId w:val="5"/>
  </w:num>
  <w:num w:numId="4" w16cid:durableId="799029593">
    <w:abstractNumId w:val="4"/>
  </w:num>
  <w:num w:numId="5" w16cid:durableId="434250415">
    <w:abstractNumId w:val="7"/>
  </w:num>
  <w:num w:numId="6" w16cid:durableId="95251427">
    <w:abstractNumId w:val="3"/>
  </w:num>
  <w:num w:numId="7" w16cid:durableId="1185172718">
    <w:abstractNumId w:val="2"/>
  </w:num>
  <w:num w:numId="8" w16cid:durableId="1557161321">
    <w:abstractNumId w:val="1"/>
  </w:num>
  <w:num w:numId="9" w16cid:durableId="876889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6167C"/>
    <w:rsid w:val="007D1B41"/>
    <w:rsid w:val="00825E9D"/>
    <w:rsid w:val="008C234D"/>
    <w:rsid w:val="00AA1D8D"/>
    <w:rsid w:val="00B47730"/>
    <w:rsid w:val="00CB0664"/>
    <w:rsid w:val="00DA772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24062061"/>
  <w14:defaultImageDpi w14:val="300"/>
  <w15:docId w15:val="{799B03F9-3CE6-4949-8A7C-A643D81B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A498FE2F1EF0F4BB4739D81FA0DA28A" ma:contentTypeVersion="14" ma:contentTypeDescription="新しいドキュメントを作成します。" ma:contentTypeScope="" ma:versionID="a59912ca469bafe4aa16d16a910ccc45">
  <xsd:schema xmlns:xsd="http://www.w3.org/2001/XMLSchema" xmlns:xs="http://www.w3.org/2001/XMLSchema" xmlns:p="http://schemas.microsoft.com/office/2006/metadata/properties" xmlns:ns2="2c1e1acd-a522-4172-a467-903f060128e7" xmlns:ns3="0a234968-e9c3-44de-9888-2aadfa34dfca" targetNamespace="http://schemas.microsoft.com/office/2006/metadata/properties" ma:root="true" ma:fieldsID="d54cd477adb09476052a49deae28242e" ns2:_="" ns3:_="">
    <xsd:import namespace="2c1e1acd-a522-4172-a467-903f060128e7"/>
    <xsd:import namespace="0a234968-e9c3-44de-9888-2aadfa34df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e1acd-a522-4172-a467-903f060128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20e58df-01ab-41e0-ba2e-c6fd9ae3d8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234968-e9c3-44de-9888-2aadfa34dfc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c87e650-f6a1-4d51-bb00-673522a2231f}" ma:internalName="TaxCatchAll" ma:showField="CatchAllData" ma:web="0a234968-e9c3-44de-9888-2aadfa34d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1e1acd-a522-4172-a467-903f060128e7">
      <Terms xmlns="http://schemas.microsoft.com/office/infopath/2007/PartnerControls"/>
    </lcf76f155ced4ddcb4097134ff3c332f>
    <TaxCatchAll xmlns="0a234968-e9c3-44de-9888-2aadfa34dfc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AE815-F63B-40A2-B2D2-5145C1777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e1acd-a522-4172-a467-903f060128e7"/>
    <ds:schemaRef ds:uri="0a234968-e9c3-44de-9888-2aadfa34d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2A6CA-1D30-4133-960B-39B088D98C7D}">
  <ds:schemaRefs>
    <ds:schemaRef ds:uri="http://schemas.microsoft.com/sharepoint/v3/contenttype/forms"/>
  </ds:schemaRefs>
</ds:datastoreItem>
</file>

<file path=customXml/itemProps3.xml><?xml version="1.0" encoding="utf-8"?>
<ds:datastoreItem xmlns:ds="http://schemas.openxmlformats.org/officeDocument/2006/customXml" ds:itemID="{63DC54A1-D376-40A3-B326-EB64CD695978}">
  <ds:schemaRefs>
    <ds:schemaRef ds:uri="http://schemas.microsoft.com/office/2006/metadata/properties"/>
    <ds:schemaRef ds:uri="http://schemas.microsoft.com/office/infopath/2007/PartnerControls"/>
    <ds:schemaRef ds:uri="2c1e1acd-a522-4172-a467-903f060128e7"/>
    <ds:schemaRef ds:uri="0a234968-e9c3-44de-9888-2aadfa34dfca"/>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Words>
  <Characters>335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荻上 徹</cp:lastModifiedBy>
  <cp:revision>3</cp:revision>
  <dcterms:created xsi:type="dcterms:W3CDTF">2013-12-23T23:15:00Z</dcterms:created>
  <dcterms:modified xsi:type="dcterms:W3CDTF">2026-03-23T06:35:00Z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0x010100CA498FE2F1EF0F4BB4739D81FA0DA28A</vt:lpwstr>
  </property>
  <property fmtid="{D5CDD505-2E9C-101B-9397-08002B2CF9AE}" pid="3" name="MSIP_Label_b68800e6-5d61-447b-a784-4e4614296997_Enabled">
    <vt:lpwstr>true</vt:lpwstr>
  </property>
  <property fmtid="{D5CDD505-2E9C-101B-9397-08002B2CF9AE}" pid="4" name="MSIP_Label_b68800e6-5d61-447b-a784-4e4614296997_SetDate">
    <vt:lpwstr>2025-12-29T22:37:24Z</vt:lpwstr>
  </property>
  <property fmtid="{D5CDD505-2E9C-101B-9397-08002B2CF9AE}" pid="5" name="MSIP_Label_b68800e6-5d61-447b-a784-4e4614296997_Method">
    <vt:lpwstr>Standard</vt:lpwstr>
  </property>
  <property fmtid="{D5CDD505-2E9C-101B-9397-08002B2CF9AE}" pid="6" name="MSIP_Label_b68800e6-5d61-447b-a784-4e4614296997_Name">
    <vt:lpwstr>個人用文書</vt:lpwstr>
  </property>
  <property fmtid="{D5CDD505-2E9C-101B-9397-08002B2CF9AE}" pid="7" name="MSIP_Label_b68800e6-5d61-447b-a784-4e4614296997_SiteId">
    <vt:lpwstr>2065d0dd-99e0-489d-a5aa-6d43eb51c4cb</vt:lpwstr>
  </property>
  <property fmtid="{D5CDD505-2E9C-101B-9397-08002B2CF9AE}" pid="8" name="MSIP_Label_b68800e6-5d61-447b-a784-4e4614296997_ActionId">
    <vt:lpwstr>03f1bcb0-e025-4d91-bc97-5a8e113cd839</vt:lpwstr>
  </property>
  <property fmtid="{D5CDD505-2E9C-101B-9397-08002B2CF9AE}" pid="9" name="MSIP_Label_b68800e6-5d61-447b-a784-4e4614296997_ContentBits">
    <vt:lpwstr>0</vt:lpwstr>
  </property>
  <property fmtid="{D5CDD505-2E9C-101B-9397-08002B2CF9AE}" pid="10" name="MSIP_Label_b68800e6-5d61-447b-a784-4e4614296997_Tag">
    <vt:lpwstr>10, 3, 0, 1</vt:lpwstr>
  </property>
  <property fmtid="{D5CDD505-2E9C-101B-9397-08002B2CF9AE}" pid="11" name="MediaServiceImageTags">
    <vt:lpwstr/>
  </property>
</Properties>
</file>