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C288" w14:textId="77777777" w:rsidR="00754798" w:rsidRDefault="00A90282" w:rsidP="00754798">
      <w:pPr>
        <w:pStyle w:val="aa"/>
        <w:rPr>
          <w:lang w:eastAsia="ja-JP"/>
        </w:rPr>
      </w:pPr>
      <w:r w:rsidRPr="00754798">
        <w:rPr>
          <w:lang w:eastAsia="ja-JP"/>
        </w:rPr>
        <w:t>地域交流イベント</w:t>
      </w:r>
    </w:p>
    <w:p w14:paraId="736CDA52" w14:textId="7A289F00" w:rsidR="00D658B5" w:rsidRPr="00754798" w:rsidRDefault="00A90282" w:rsidP="00754798">
      <w:pPr>
        <w:pStyle w:val="aa"/>
        <w:rPr>
          <w:rFonts w:hint="eastAsia"/>
          <w:lang w:eastAsia="ja-JP"/>
        </w:rPr>
      </w:pPr>
      <w:r w:rsidRPr="00754798">
        <w:rPr>
          <w:lang w:eastAsia="ja-JP"/>
        </w:rPr>
        <w:t xml:space="preserve"> </w:t>
      </w:r>
      <w:r w:rsidRPr="00754798">
        <w:rPr>
          <w:lang w:eastAsia="ja-JP"/>
        </w:rPr>
        <w:t>実行委員会</w:t>
      </w:r>
      <w:r w:rsidRPr="00754798">
        <w:rPr>
          <w:lang w:eastAsia="ja-JP"/>
        </w:rPr>
        <w:t xml:space="preserve"> </w:t>
      </w:r>
      <w:r w:rsidRPr="00754798">
        <w:rPr>
          <w:lang w:eastAsia="ja-JP"/>
        </w:rPr>
        <w:t>打ち合わせメモ</w:t>
      </w:r>
    </w:p>
    <w:p w14:paraId="320079F8" w14:textId="68D035B7" w:rsidR="00D658B5" w:rsidRPr="00754798" w:rsidRDefault="00D658B5">
      <w:pPr>
        <w:rPr>
          <w:rFonts w:ascii="BIZ UDゴシック" w:eastAsia="BIZ UDゴシック" w:hAnsi="BIZ UDゴシック"/>
          <w:lang w:eastAsia="ja-JP"/>
        </w:rPr>
      </w:pPr>
    </w:p>
    <w:p w14:paraId="434F942C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【第1回】実行委員会 打ち合わせメモ</w:t>
      </w:r>
    </w:p>
    <w:p w14:paraId="5EF439DE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日時</w:t>
      </w:r>
      <w:r w:rsidRPr="00A90282">
        <w:rPr>
          <w:rFonts w:ascii="BIZ UDゴシック" w:eastAsia="BIZ UDゴシック" w:hAnsi="BIZ UDゴシック"/>
        </w:rPr>
        <w:t>：2025年2月10日（月）19:00〜20:30</w:t>
      </w:r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場所</w:t>
      </w:r>
      <w:r w:rsidRPr="00A90282">
        <w:rPr>
          <w:rFonts w:ascii="BIZ UDゴシック" w:eastAsia="BIZ UDゴシック" w:hAnsi="BIZ UDゴシック"/>
        </w:rPr>
        <w:t>：〇〇公民館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会議室</w:t>
      </w:r>
      <w:proofErr w:type="spellEnd"/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参加者</w:t>
      </w:r>
      <w:proofErr w:type="spellEnd"/>
      <w:r w:rsidRPr="00A90282">
        <w:rPr>
          <w:rFonts w:ascii="BIZ UDゴシック" w:eastAsia="BIZ UDゴシック" w:hAnsi="BIZ UDゴシック"/>
        </w:rPr>
        <w:t>：</w:t>
      </w:r>
    </w:p>
    <w:p w14:paraId="5A5CEA57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山田（実行委員長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3996ECA3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佐藤（副委員長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6E010BAB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鈴木（会計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392992E3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高橋（広報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0AF4DA5F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田中（企画担当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6E6A220F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小林（地域連携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78A9987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C1118B2">
          <v:rect id="_x0000_i1127" style="width:0;height:1.5pt" o:hralign="center" o:hrstd="t" o:hr="t" fillcolor="#a0a0a0" stroked="f">
            <v:textbox inset="5.85pt,.7pt,5.85pt,.7pt"/>
          </v:rect>
        </w:pict>
      </w:r>
    </w:p>
    <w:p w14:paraId="1D4A6F7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イベント概要の確認</w:t>
      </w:r>
    </w:p>
    <w:p w14:paraId="4BA3BDB1" w14:textId="77777777" w:rsidR="00A90282" w:rsidRPr="00A90282" w:rsidRDefault="00A90282" w:rsidP="00A90282">
      <w:pPr>
        <w:numPr>
          <w:ilvl w:val="0"/>
          <w:numId w:val="1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企画書（初版）の内容をもとに、目的・想定来場者を確認</w:t>
      </w:r>
    </w:p>
    <w:p w14:paraId="63B0FA61" w14:textId="77777777" w:rsidR="00A90282" w:rsidRPr="00A90282" w:rsidRDefault="00A90282" w:rsidP="00A90282">
      <w:pPr>
        <w:numPr>
          <w:ilvl w:val="0"/>
          <w:numId w:val="1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「子どもと高齢者が自然に交流できる場」にしたい、という意見が多数</w:t>
      </w:r>
    </w:p>
    <w:p w14:paraId="1782353B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7940D1AD" w14:textId="77777777" w:rsidR="00A90282" w:rsidRPr="00A90282" w:rsidRDefault="00A90282" w:rsidP="00A90282">
      <w:pPr>
        <w:numPr>
          <w:ilvl w:val="0"/>
          <w:numId w:val="1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イベント名：「春の地域交流フェスタ」で正式決定</w:t>
      </w:r>
    </w:p>
    <w:p w14:paraId="46B8D15C" w14:textId="77777777" w:rsidR="00A90282" w:rsidRPr="00A90282" w:rsidRDefault="00A90282" w:rsidP="00A90282">
      <w:pPr>
        <w:numPr>
          <w:ilvl w:val="0"/>
          <w:numId w:val="1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基本コンセプトは企画書案を踏襲する</w:t>
      </w:r>
    </w:p>
    <w:p w14:paraId="3B448579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6ED4882">
          <v:rect id="_x0000_i1128" style="width:0;height:1.5pt" o:hralign="center" o:hrstd="t" o:hr="t" fillcolor="#a0a0a0" stroked="f">
            <v:textbox inset="5.85pt,.7pt,5.85pt,.7pt"/>
          </v:rect>
        </w:pict>
      </w:r>
    </w:p>
    <w:p w14:paraId="4EC13EA2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2.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②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開催日・会場</w:t>
      </w:r>
      <w:proofErr w:type="spellEnd"/>
    </w:p>
    <w:p w14:paraId="668CB839" w14:textId="77777777" w:rsidR="00A90282" w:rsidRPr="00A90282" w:rsidRDefault="00A90282" w:rsidP="00A90282">
      <w:pPr>
        <w:numPr>
          <w:ilvl w:val="0"/>
          <w:numId w:val="13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〇〇公園を第一候補として検討</w:t>
      </w:r>
    </w:p>
    <w:p w14:paraId="3F8447B6" w14:textId="77777777" w:rsidR="00A90282" w:rsidRPr="00A90282" w:rsidRDefault="00A90282" w:rsidP="00A90282">
      <w:pPr>
        <w:numPr>
          <w:ilvl w:val="0"/>
          <w:numId w:val="13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5月中旬の日曜日が候補</w:t>
      </w:r>
    </w:p>
    <w:p w14:paraId="50BFE54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lastRenderedPageBreak/>
        <w:t>決定事項</w:t>
      </w:r>
      <w:proofErr w:type="spellEnd"/>
    </w:p>
    <w:p w14:paraId="6CCB1481" w14:textId="77777777" w:rsidR="00A90282" w:rsidRPr="00A90282" w:rsidRDefault="00A90282" w:rsidP="00A90282">
      <w:pPr>
        <w:numPr>
          <w:ilvl w:val="0"/>
          <w:numId w:val="14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開催日（案</w:t>
      </w:r>
      <w:proofErr w:type="spellEnd"/>
      <w:r w:rsidRPr="00A90282">
        <w:rPr>
          <w:rFonts w:ascii="BIZ UDゴシック" w:eastAsia="BIZ UDゴシック" w:hAnsi="BIZ UDゴシック"/>
        </w:rPr>
        <w:t>）：5月18日（日）</w:t>
      </w:r>
    </w:p>
    <w:p w14:paraId="45DE788C" w14:textId="77777777" w:rsidR="00A90282" w:rsidRPr="00A90282" w:rsidRDefault="00A90282" w:rsidP="00A90282">
      <w:pPr>
        <w:numPr>
          <w:ilvl w:val="0"/>
          <w:numId w:val="14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会場：〇〇公園 多目的広場（仮押さえ）</w:t>
      </w:r>
    </w:p>
    <w:p w14:paraId="02C36B0E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1DEEA38C" w14:textId="77777777" w:rsidR="00A90282" w:rsidRPr="00A90282" w:rsidRDefault="00A90282" w:rsidP="00A90282">
      <w:pPr>
        <w:numPr>
          <w:ilvl w:val="0"/>
          <w:numId w:val="15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会場利用申請：小林</w:t>
      </w:r>
      <w:proofErr w:type="spellEnd"/>
    </w:p>
    <w:p w14:paraId="6704F2D3" w14:textId="77777777" w:rsidR="00A90282" w:rsidRPr="00A90282" w:rsidRDefault="00A90282" w:rsidP="00A90282">
      <w:pPr>
        <w:numPr>
          <w:ilvl w:val="1"/>
          <w:numId w:val="15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：2月20日まで</w:t>
      </w:r>
    </w:p>
    <w:p w14:paraId="43E465A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18036B4F">
          <v:rect id="_x0000_i1129" style="width:0;height:1.5pt" o:hralign="center" o:hrstd="t" o:hr="t" fillcolor="#a0a0a0" stroked="f">
            <v:textbox inset="5.85pt,.7pt,5.85pt,.7pt"/>
          </v:rect>
        </w:pict>
      </w:r>
    </w:p>
    <w:p w14:paraId="2C1C0804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課題・懸念事項</w:t>
      </w:r>
      <w:proofErr w:type="spellEnd"/>
    </w:p>
    <w:p w14:paraId="4A6C4736" w14:textId="77777777" w:rsidR="00A90282" w:rsidRPr="00A90282" w:rsidRDefault="00A90282" w:rsidP="00A90282">
      <w:pPr>
        <w:numPr>
          <w:ilvl w:val="0"/>
          <w:numId w:val="1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初開催のため、運営人員の目安が不明</w:t>
      </w:r>
    </w:p>
    <w:p w14:paraId="36F4C094" w14:textId="77777777" w:rsidR="00A90282" w:rsidRPr="00A90282" w:rsidRDefault="00A90282" w:rsidP="00A90282">
      <w:pPr>
        <w:numPr>
          <w:ilvl w:val="0"/>
          <w:numId w:val="1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近隣住民への説明をいつ・どのように行うか未定</w:t>
      </w:r>
    </w:p>
    <w:p w14:paraId="668CBF10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継続課題</w:t>
      </w:r>
      <w:proofErr w:type="spellEnd"/>
    </w:p>
    <w:p w14:paraId="408AA5B9" w14:textId="77777777" w:rsidR="00A90282" w:rsidRPr="00A90282" w:rsidRDefault="00A90282" w:rsidP="00A90282">
      <w:pPr>
        <w:numPr>
          <w:ilvl w:val="0"/>
          <w:numId w:val="17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必要ボランティア人数の算出</w:t>
      </w:r>
    </w:p>
    <w:p w14:paraId="22048D0A" w14:textId="77777777" w:rsidR="00A90282" w:rsidRPr="00A90282" w:rsidRDefault="00A90282" w:rsidP="00A90282">
      <w:pPr>
        <w:numPr>
          <w:ilvl w:val="0"/>
          <w:numId w:val="1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近隣対応の方針検討</w:t>
      </w:r>
      <w:proofErr w:type="spellEnd"/>
    </w:p>
    <w:p w14:paraId="23A38284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638857F">
          <v:rect id="_x0000_i1130" style="width:0;height:1.5pt" o:hralign="center" o:hrstd="t" o:hr="t" fillcolor="#a0a0a0" stroked="f">
            <v:textbox inset="5.85pt,.7pt,5.85pt,.7pt"/>
          </v:rect>
        </w:pict>
      </w:r>
    </w:p>
    <w:p w14:paraId="52D2B92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【第2回】実行委員会 打ち合わせメモ</w:t>
      </w:r>
    </w:p>
    <w:p w14:paraId="7916C82A" w14:textId="77777777" w:rsidR="00A90282" w:rsidRPr="00A90282" w:rsidRDefault="00A90282" w:rsidP="00A90282">
      <w:p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日時</w:t>
      </w:r>
      <w:r w:rsidRPr="00A90282">
        <w:rPr>
          <w:rFonts w:ascii="BIZ UDゴシック" w:eastAsia="BIZ UDゴシック" w:hAnsi="BIZ UDゴシック"/>
          <w:lang w:eastAsia="ja-JP"/>
        </w:rPr>
        <w:t>：2025年3月1日（土）18:00〜20:00</w:t>
      </w:r>
      <w:r w:rsidRPr="00A90282">
        <w:rPr>
          <w:rFonts w:ascii="BIZ UDゴシック" w:eastAsia="BIZ UDゴシック" w:hAnsi="BIZ UDゴシック"/>
          <w:lang w:eastAsia="ja-JP"/>
        </w:rPr>
        <w:br/>
      </w:r>
      <w:r w:rsidRPr="00A90282">
        <w:rPr>
          <w:rFonts w:ascii="BIZ UDゴシック" w:eastAsia="BIZ UDゴシック" w:hAnsi="BIZ UDゴシック"/>
          <w:b/>
          <w:bCs/>
          <w:lang w:eastAsia="ja-JP"/>
        </w:rPr>
        <w:t>場所</w:t>
      </w:r>
      <w:r w:rsidRPr="00A90282">
        <w:rPr>
          <w:rFonts w:ascii="BIZ UDゴシック" w:eastAsia="BIZ UDゴシック" w:hAnsi="BIZ UDゴシック"/>
          <w:lang w:eastAsia="ja-JP"/>
        </w:rPr>
        <w:t>：オンライン（Zoom）</w:t>
      </w:r>
      <w:r w:rsidRPr="00A90282">
        <w:rPr>
          <w:rFonts w:ascii="BIZ UDゴシック" w:eastAsia="BIZ UDゴシック" w:hAnsi="BIZ UDゴシック"/>
          <w:lang w:eastAsia="ja-JP"/>
        </w:rPr>
        <w:br/>
      </w:r>
      <w:r w:rsidRPr="00A90282">
        <w:rPr>
          <w:rFonts w:ascii="BIZ UDゴシック" w:eastAsia="BIZ UDゴシック" w:hAnsi="BIZ UDゴシック"/>
          <w:b/>
          <w:bCs/>
          <w:lang w:eastAsia="ja-JP"/>
        </w:rPr>
        <w:t>参加者</w:t>
      </w:r>
      <w:r w:rsidRPr="00A90282">
        <w:rPr>
          <w:rFonts w:ascii="BIZ UDゴシック" w:eastAsia="BIZ UDゴシック" w:hAnsi="BIZ UDゴシック"/>
          <w:lang w:eastAsia="ja-JP"/>
        </w:rPr>
        <w:t>：</w:t>
      </w:r>
    </w:p>
    <w:p w14:paraId="7A09E4C5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</w:t>
      </w:r>
      <w:proofErr w:type="spellEnd"/>
    </w:p>
    <w:p w14:paraId="689A60F6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</w:t>
      </w:r>
      <w:proofErr w:type="spellEnd"/>
    </w:p>
    <w:p w14:paraId="05869FE7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鈴木</w:t>
      </w:r>
      <w:proofErr w:type="spellEnd"/>
    </w:p>
    <w:p w14:paraId="18B10EED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</w:t>
      </w:r>
      <w:proofErr w:type="spellEnd"/>
    </w:p>
    <w:p w14:paraId="5B9661CD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田中</w:t>
      </w:r>
      <w:proofErr w:type="spellEnd"/>
    </w:p>
    <w:p w14:paraId="3332EF28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1664422">
          <v:rect id="_x0000_i1131" style="width:0;height:1.5pt" o:hralign="center" o:hrstd="t" o:hr="t" fillcolor="#a0a0a0" stroked="f">
            <v:textbox inset="5.85pt,.7pt,5.85pt,.7pt"/>
          </v:rect>
        </w:pict>
      </w:r>
    </w:p>
    <w:p w14:paraId="440DAAC5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企画内容の具体化</w:t>
      </w:r>
    </w:p>
    <w:p w14:paraId="5B5D2E38" w14:textId="77777777" w:rsidR="00A90282" w:rsidRPr="00A90282" w:rsidRDefault="00A90282" w:rsidP="00A90282">
      <w:pPr>
        <w:numPr>
          <w:ilvl w:val="0"/>
          <w:numId w:val="19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lastRenderedPageBreak/>
        <w:t>子ども向け企画を増やす方針で意見一致</w:t>
      </w:r>
    </w:p>
    <w:p w14:paraId="20C2EE57" w14:textId="77777777" w:rsidR="00A90282" w:rsidRPr="00A90282" w:rsidRDefault="00A90282" w:rsidP="00A90282">
      <w:pPr>
        <w:numPr>
          <w:ilvl w:val="0"/>
          <w:numId w:val="19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読み聞かせ、簡単な工作が候補</w:t>
      </w:r>
    </w:p>
    <w:p w14:paraId="713E4AD5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7DC9B54D" w14:textId="77777777" w:rsidR="00A90282" w:rsidRPr="00A90282" w:rsidRDefault="00A90282" w:rsidP="00A90282">
      <w:pPr>
        <w:numPr>
          <w:ilvl w:val="0"/>
          <w:numId w:val="2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子ども向けワークショップを2枠設ける</w:t>
      </w:r>
    </w:p>
    <w:p w14:paraId="3E3D48C7" w14:textId="77777777" w:rsidR="00A90282" w:rsidRPr="00A90282" w:rsidRDefault="00A90282" w:rsidP="00A90282">
      <w:pPr>
        <w:numPr>
          <w:ilvl w:val="0"/>
          <w:numId w:val="2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読み聞かせコーナーを設置する</w:t>
      </w:r>
    </w:p>
    <w:p w14:paraId="501DD33B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233D6F94" w14:textId="77777777" w:rsidR="00A90282" w:rsidRPr="00A90282" w:rsidRDefault="00A90282" w:rsidP="00A90282">
      <w:pPr>
        <w:numPr>
          <w:ilvl w:val="0"/>
          <w:numId w:val="2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ワークショップ内容検討：田中</w:t>
      </w:r>
    </w:p>
    <w:p w14:paraId="06EE3EE3" w14:textId="77777777" w:rsidR="00A90282" w:rsidRPr="00A90282" w:rsidRDefault="00A90282" w:rsidP="00A90282">
      <w:pPr>
        <w:numPr>
          <w:ilvl w:val="1"/>
          <w:numId w:val="21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：3月15日</w:t>
      </w:r>
    </w:p>
    <w:p w14:paraId="7CEF2DD4" w14:textId="77777777" w:rsidR="00A90282" w:rsidRPr="00A90282" w:rsidRDefault="00A90282" w:rsidP="00A90282">
      <w:pPr>
        <w:numPr>
          <w:ilvl w:val="0"/>
          <w:numId w:val="2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読み聞かせ団体への打診：小林</w:t>
      </w:r>
    </w:p>
    <w:p w14:paraId="7EBE1406" w14:textId="77777777" w:rsidR="00A90282" w:rsidRPr="00A90282" w:rsidRDefault="00A90282" w:rsidP="00A90282">
      <w:pPr>
        <w:numPr>
          <w:ilvl w:val="1"/>
          <w:numId w:val="21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：3月10日</w:t>
      </w:r>
    </w:p>
    <w:p w14:paraId="5D132DA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B50B4E0">
          <v:rect id="_x0000_i1132" style="width:0;height:1.5pt" o:hralign="center" o:hrstd="t" o:hr="t" fillcolor="#a0a0a0" stroked="f">
            <v:textbox inset="5.85pt,.7pt,5.85pt,.7pt"/>
          </v:rect>
        </w:pict>
      </w:r>
    </w:p>
    <w:p w14:paraId="43CC3DA8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2.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②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出店者募集</w:t>
      </w:r>
      <w:proofErr w:type="spellEnd"/>
    </w:p>
    <w:p w14:paraId="0D6640E2" w14:textId="77777777" w:rsidR="00A90282" w:rsidRPr="00A90282" w:rsidRDefault="00A90282" w:rsidP="00A90282">
      <w:pPr>
        <w:numPr>
          <w:ilvl w:val="0"/>
          <w:numId w:val="2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商店街を中心に声掛けする案を検討</w:t>
      </w:r>
    </w:p>
    <w:p w14:paraId="26D3D254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2738AB25" w14:textId="77777777" w:rsidR="00A90282" w:rsidRPr="00A90282" w:rsidRDefault="00A90282" w:rsidP="00A90282">
      <w:pPr>
        <w:numPr>
          <w:ilvl w:val="0"/>
          <w:numId w:val="23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商店街加盟店向けに出店募集案内を配布</w:t>
      </w:r>
    </w:p>
    <w:p w14:paraId="440A80F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62031584" w14:textId="77777777" w:rsidR="00A90282" w:rsidRPr="00A90282" w:rsidRDefault="00A90282" w:rsidP="00A90282">
      <w:pPr>
        <w:numPr>
          <w:ilvl w:val="0"/>
          <w:numId w:val="24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募集文書作成：高橋</w:t>
      </w:r>
      <w:proofErr w:type="spellEnd"/>
    </w:p>
    <w:p w14:paraId="2B5D5E38" w14:textId="77777777" w:rsidR="00A90282" w:rsidRPr="00A90282" w:rsidRDefault="00A90282" w:rsidP="00A90282">
      <w:pPr>
        <w:numPr>
          <w:ilvl w:val="1"/>
          <w:numId w:val="24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：3月8日</w:t>
      </w:r>
    </w:p>
    <w:p w14:paraId="37F44816" w14:textId="77777777" w:rsidR="00A90282" w:rsidRPr="00A90282" w:rsidRDefault="00A90282" w:rsidP="00A90282">
      <w:pPr>
        <w:numPr>
          <w:ilvl w:val="0"/>
          <w:numId w:val="24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配布・回収：佐藤</w:t>
      </w:r>
      <w:proofErr w:type="spellEnd"/>
    </w:p>
    <w:p w14:paraId="317E413F" w14:textId="77777777" w:rsidR="00A90282" w:rsidRPr="00A90282" w:rsidRDefault="00A90282" w:rsidP="00A90282">
      <w:pPr>
        <w:numPr>
          <w:ilvl w:val="1"/>
          <w:numId w:val="24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：3月20日</w:t>
      </w:r>
    </w:p>
    <w:p w14:paraId="5399CBC7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237DE20">
          <v:rect id="_x0000_i1133" style="width:0;height:1.5pt" o:hralign="center" o:hrstd="t" o:hr="t" fillcolor="#a0a0a0" stroked="f">
            <v:textbox inset="5.85pt,.7pt,5.85pt,.7pt"/>
          </v:rect>
        </w:pict>
      </w:r>
    </w:p>
    <w:p w14:paraId="4E2B6C7B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課題・懸念事項</w:t>
      </w:r>
      <w:proofErr w:type="spellEnd"/>
    </w:p>
    <w:p w14:paraId="72ED86B1" w14:textId="77777777" w:rsidR="00A90282" w:rsidRPr="00A90282" w:rsidRDefault="00A90282" w:rsidP="00A90282">
      <w:pPr>
        <w:numPr>
          <w:ilvl w:val="0"/>
          <w:numId w:val="25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日曜日開催のため、学生ボランティアが集まりにくい可能性</w:t>
      </w:r>
    </w:p>
    <w:p w14:paraId="1D55369B" w14:textId="77777777" w:rsidR="00A90282" w:rsidRPr="00A90282" w:rsidRDefault="00A90282" w:rsidP="00A90282">
      <w:pPr>
        <w:numPr>
          <w:ilvl w:val="0"/>
          <w:numId w:val="25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音楽企画を入れるかどうかは保留</w:t>
      </w:r>
    </w:p>
    <w:p w14:paraId="691C86F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lastRenderedPageBreak/>
        <w:t>継続課題</w:t>
      </w:r>
      <w:proofErr w:type="spellEnd"/>
    </w:p>
    <w:p w14:paraId="067377F9" w14:textId="77777777" w:rsidR="00A90282" w:rsidRPr="00A90282" w:rsidRDefault="00A90282" w:rsidP="00A90282">
      <w:pPr>
        <w:numPr>
          <w:ilvl w:val="0"/>
          <w:numId w:val="26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ボランティア確保方法</w:t>
      </w:r>
      <w:proofErr w:type="spellEnd"/>
    </w:p>
    <w:p w14:paraId="16CE39B1" w14:textId="77777777" w:rsidR="00A90282" w:rsidRPr="00A90282" w:rsidRDefault="00A90282" w:rsidP="00A90282">
      <w:pPr>
        <w:numPr>
          <w:ilvl w:val="0"/>
          <w:numId w:val="26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音量・騒音対策の検討</w:t>
      </w:r>
      <w:proofErr w:type="spellEnd"/>
    </w:p>
    <w:p w14:paraId="0087F18E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745148EA">
          <v:rect id="_x0000_i1134" style="width:0;height:1.5pt" o:hralign="center" o:hrstd="t" o:hr="t" fillcolor="#a0a0a0" stroked="f">
            <v:textbox inset="5.85pt,.7pt,5.85pt,.7pt"/>
          </v:rect>
        </w:pict>
      </w:r>
    </w:p>
    <w:p w14:paraId="7A4A752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【第3回】実行委員会 打ち合わせメモ</w:t>
      </w:r>
    </w:p>
    <w:p w14:paraId="157E4014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日時</w:t>
      </w:r>
      <w:r w:rsidRPr="00A90282">
        <w:rPr>
          <w:rFonts w:ascii="BIZ UDゴシック" w:eastAsia="BIZ UDゴシック" w:hAnsi="BIZ UDゴシック"/>
        </w:rPr>
        <w:t>：2025年4月5日（土）18:30〜20:30</w:t>
      </w:r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場所</w:t>
      </w:r>
      <w:r w:rsidRPr="00A90282">
        <w:rPr>
          <w:rFonts w:ascii="BIZ UDゴシック" w:eastAsia="BIZ UDゴシック" w:hAnsi="BIZ UDゴシック"/>
        </w:rPr>
        <w:t>：〇〇公民館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会議室</w:t>
      </w:r>
      <w:proofErr w:type="spellEnd"/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参加者</w:t>
      </w:r>
      <w:proofErr w:type="spellEnd"/>
      <w:r w:rsidRPr="00A90282">
        <w:rPr>
          <w:rFonts w:ascii="BIZ UDゴシック" w:eastAsia="BIZ UDゴシック" w:hAnsi="BIZ UDゴシック"/>
        </w:rPr>
        <w:t>：</w:t>
      </w:r>
    </w:p>
    <w:p w14:paraId="276D0088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</w:t>
      </w:r>
      <w:proofErr w:type="spellEnd"/>
    </w:p>
    <w:p w14:paraId="1BBA1CE7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</w:t>
      </w:r>
      <w:proofErr w:type="spellEnd"/>
    </w:p>
    <w:p w14:paraId="4DF385EF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鈴木</w:t>
      </w:r>
      <w:proofErr w:type="spellEnd"/>
    </w:p>
    <w:p w14:paraId="12660EA0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</w:t>
      </w:r>
      <w:proofErr w:type="spellEnd"/>
    </w:p>
    <w:p w14:paraId="704BB9B5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田中</w:t>
      </w:r>
      <w:proofErr w:type="spellEnd"/>
    </w:p>
    <w:p w14:paraId="24204DB1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小林</w:t>
      </w:r>
      <w:proofErr w:type="spellEnd"/>
    </w:p>
    <w:p w14:paraId="06513960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6D672A4C">
          <v:rect id="_x0000_i1135" style="width:0;height:1.5pt" o:hralign="center" o:hrstd="t" o:hr="t" fillcolor="#a0a0a0" stroked="f">
            <v:textbox inset="5.85pt,.7pt,5.85pt,.7pt"/>
          </v:rect>
        </w:pict>
      </w:r>
    </w:p>
    <w:p w14:paraId="7512C295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開催日・会場の最終確認</w:t>
      </w:r>
    </w:p>
    <w:p w14:paraId="6BBFBC7F" w14:textId="77777777" w:rsidR="00A90282" w:rsidRPr="00A90282" w:rsidRDefault="00A90282" w:rsidP="00A90282">
      <w:pPr>
        <w:numPr>
          <w:ilvl w:val="0"/>
          <w:numId w:val="28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会場利用許可が下りたことを報告</w:t>
      </w:r>
    </w:p>
    <w:p w14:paraId="35AF4368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1FB9BC95" w14:textId="77777777" w:rsidR="00A90282" w:rsidRPr="00A90282" w:rsidRDefault="00A90282" w:rsidP="00A90282">
      <w:pPr>
        <w:numPr>
          <w:ilvl w:val="0"/>
          <w:numId w:val="29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開催日：5月18日（日）で確定</w:t>
      </w:r>
    </w:p>
    <w:p w14:paraId="338464C4" w14:textId="77777777" w:rsidR="00A90282" w:rsidRPr="00A90282" w:rsidRDefault="00A90282" w:rsidP="00A90282">
      <w:pPr>
        <w:numPr>
          <w:ilvl w:val="0"/>
          <w:numId w:val="29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会場：〇〇公園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多目的広場</w:t>
      </w:r>
      <w:proofErr w:type="spellEnd"/>
    </w:p>
    <w:p w14:paraId="791A755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29CE9807">
          <v:rect id="_x0000_i1136" style="width:0;height:1.5pt" o:hralign="center" o:hrstd="t" o:hr="t" fillcolor="#a0a0a0" stroked="f">
            <v:textbox inset="5.85pt,.7pt,5.85pt,.7pt"/>
          </v:rect>
        </w:pict>
      </w:r>
    </w:p>
    <w:p w14:paraId="0715598A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2.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②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会場レイアウト</w:t>
      </w:r>
      <w:proofErr w:type="spellEnd"/>
    </w:p>
    <w:p w14:paraId="5918B436" w14:textId="77777777" w:rsidR="00A90282" w:rsidRPr="00A90282" w:rsidRDefault="00A90282" w:rsidP="00A90282">
      <w:pPr>
        <w:numPr>
          <w:ilvl w:val="0"/>
          <w:numId w:val="3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音の出る企画を公園中央から離す案を検討</w:t>
      </w:r>
    </w:p>
    <w:p w14:paraId="23C6547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0AA3DCDC" w14:textId="77777777" w:rsidR="00A90282" w:rsidRPr="00A90282" w:rsidRDefault="00A90282" w:rsidP="00A90282">
      <w:pPr>
        <w:numPr>
          <w:ilvl w:val="0"/>
          <w:numId w:val="3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読み聞かせコーナーは会場奥に配置</w:t>
      </w:r>
    </w:p>
    <w:p w14:paraId="4B5CA628" w14:textId="77777777" w:rsidR="00A90282" w:rsidRPr="00A90282" w:rsidRDefault="00A90282" w:rsidP="00A90282">
      <w:pPr>
        <w:numPr>
          <w:ilvl w:val="0"/>
          <w:numId w:val="3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lastRenderedPageBreak/>
        <w:t>飲食ブースは入口付近に集約</w:t>
      </w:r>
    </w:p>
    <w:p w14:paraId="3C5F3C40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2C97366C" w14:textId="77777777" w:rsidR="00A90282" w:rsidRPr="00A90282" w:rsidRDefault="00A90282" w:rsidP="00A90282">
      <w:pPr>
        <w:numPr>
          <w:ilvl w:val="0"/>
          <w:numId w:val="3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レイアウト図作成：田中</w:t>
      </w:r>
    </w:p>
    <w:p w14:paraId="400F988A" w14:textId="77777777" w:rsidR="00A90282" w:rsidRPr="00A90282" w:rsidRDefault="00A90282" w:rsidP="00A90282">
      <w:pPr>
        <w:numPr>
          <w:ilvl w:val="1"/>
          <w:numId w:val="32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：4月12日</w:t>
      </w:r>
    </w:p>
    <w:p w14:paraId="315BAEAA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75AB061A">
          <v:rect id="_x0000_i1137" style="width:0;height:1.5pt" o:hralign="center" o:hrstd="t" o:hr="t" fillcolor="#a0a0a0" stroked="f">
            <v:textbox inset="5.85pt,.7pt,5.85pt,.7pt"/>
          </v:rect>
        </w:pict>
      </w:r>
    </w:p>
    <w:p w14:paraId="25488301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③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近隣対応</w:t>
      </w:r>
      <w:proofErr w:type="spellEnd"/>
    </w:p>
    <w:p w14:paraId="69D68FA2" w14:textId="77777777" w:rsidR="00A90282" w:rsidRPr="00A90282" w:rsidRDefault="00A90282" w:rsidP="00A90282">
      <w:pPr>
        <w:numPr>
          <w:ilvl w:val="0"/>
          <w:numId w:val="33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過去イベントで騒音クレームがあったとの情報共有</w:t>
      </w:r>
    </w:p>
    <w:p w14:paraId="6751249F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2EF6E1BF" w14:textId="77777777" w:rsidR="00A90282" w:rsidRPr="00A90282" w:rsidRDefault="00A90282" w:rsidP="00A90282">
      <w:pPr>
        <w:numPr>
          <w:ilvl w:val="0"/>
          <w:numId w:val="34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事前に近隣向け案内文を配布する</w:t>
      </w:r>
    </w:p>
    <w:p w14:paraId="503F2B2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2266B3E2" w14:textId="77777777" w:rsidR="00A90282" w:rsidRPr="00A90282" w:rsidRDefault="00A90282" w:rsidP="00A90282">
      <w:pPr>
        <w:numPr>
          <w:ilvl w:val="0"/>
          <w:numId w:val="35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案内文作成：高橋</w:t>
      </w:r>
      <w:proofErr w:type="spellEnd"/>
    </w:p>
    <w:p w14:paraId="590FBA98" w14:textId="77777777" w:rsidR="00A90282" w:rsidRPr="00A90282" w:rsidRDefault="00A90282" w:rsidP="00A90282">
      <w:pPr>
        <w:numPr>
          <w:ilvl w:val="1"/>
          <w:numId w:val="35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：4月10日</w:t>
      </w:r>
    </w:p>
    <w:p w14:paraId="4B763CB9" w14:textId="77777777" w:rsidR="00A90282" w:rsidRPr="00A90282" w:rsidRDefault="00A90282" w:rsidP="00A90282">
      <w:pPr>
        <w:numPr>
          <w:ilvl w:val="0"/>
          <w:numId w:val="35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配布対応：小林</w:t>
      </w:r>
      <w:proofErr w:type="spellEnd"/>
    </w:p>
    <w:p w14:paraId="12046771" w14:textId="77777777" w:rsidR="00A90282" w:rsidRPr="00A90282" w:rsidRDefault="00A90282" w:rsidP="00A90282">
      <w:pPr>
        <w:numPr>
          <w:ilvl w:val="1"/>
          <w:numId w:val="35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：4月20日</w:t>
      </w:r>
    </w:p>
    <w:p w14:paraId="4E01128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3D16112D">
          <v:rect id="_x0000_i1138" style="width:0;height:1.5pt" o:hralign="center" o:hrstd="t" o:hr="t" fillcolor="#a0a0a0" stroked="f">
            <v:textbox inset="5.85pt,.7pt,5.85pt,.7pt"/>
          </v:rect>
        </w:pict>
      </w:r>
    </w:p>
    <w:p w14:paraId="1A315D0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4.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課題・懸念事項</w:t>
      </w:r>
      <w:proofErr w:type="spellEnd"/>
    </w:p>
    <w:p w14:paraId="72CB8D8B" w14:textId="77777777" w:rsidR="00A90282" w:rsidRPr="00A90282" w:rsidRDefault="00A90282" w:rsidP="00A90282">
      <w:pPr>
        <w:numPr>
          <w:ilvl w:val="0"/>
          <w:numId w:val="3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当日の人員配置が依然として厳しい</w:t>
      </w:r>
    </w:p>
    <w:p w14:paraId="0601F4D3" w14:textId="77777777" w:rsidR="00A90282" w:rsidRPr="00A90282" w:rsidRDefault="00A90282" w:rsidP="00A90282">
      <w:pPr>
        <w:numPr>
          <w:ilvl w:val="0"/>
          <w:numId w:val="3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緊急時の責任者を明確にする必要あり</w:t>
      </w:r>
    </w:p>
    <w:p w14:paraId="141A08B7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129DBD66">
          <v:rect id="_x0000_i1139" style="width:0;height:1.5pt" o:hralign="center" o:hrstd="t" o:hr="t" fillcolor="#a0a0a0" stroked="f">
            <v:textbox inset="5.85pt,.7pt,5.85pt,.7pt"/>
          </v:rect>
        </w:pict>
      </w:r>
    </w:p>
    <w:p w14:paraId="45CD0196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【第4回】実行委員会 打ち合わせメモ</w:t>
      </w:r>
    </w:p>
    <w:p w14:paraId="64C2BEAB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日時</w:t>
      </w:r>
      <w:r w:rsidRPr="00A90282">
        <w:rPr>
          <w:rFonts w:ascii="BIZ UDゴシック" w:eastAsia="BIZ UDゴシック" w:hAnsi="BIZ UDゴシック"/>
        </w:rPr>
        <w:t>：2025年5月10日（土）19:00〜21:00</w:t>
      </w:r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場所</w:t>
      </w:r>
      <w:r w:rsidRPr="00A90282">
        <w:rPr>
          <w:rFonts w:ascii="BIZ UDゴシック" w:eastAsia="BIZ UDゴシック" w:hAnsi="BIZ UDゴシック"/>
        </w:rPr>
        <w:t>：〇〇公民館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会議室</w:t>
      </w:r>
      <w:proofErr w:type="spellEnd"/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参加者</w:t>
      </w:r>
      <w:proofErr w:type="spellEnd"/>
      <w:r w:rsidRPr="00A90282">
        <w:rPr>
          <w:rFonts w:ascii="BIZ UDゴシック" w:eastAsia="BIZ UDゴシック" w:hAnsi="BIZ UDゴシック"/>
        </w:rPr>
        <w:t>：</w:t>
      </w:r>
    </w:p>
    <w:p w14:paraId="1E198488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</w:t>
      </w:r>
      <w:proofErr w:type="spellEnd"/>
    </w:p>
    <w:p w14:paraId="53FE2A26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</w:t>
      </w:r>
      <w:proofErr w:type="spellEnd"/>
    </w:p>
    <w:p w14:paraId="58A3DE5A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lastRenderedPageBreak/>
        <w:t>鈴木</w:t>
      </w:r>
      <w:proofErr w:type="spellEnd"/>
    </w:p>
    <w:p w14:paraId="219607C7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</w:t>
      </w:r>
      <w:proofErr w:type="spellEnd"/>
    </w:p>
    <w:p w14:paraId="13B5120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877A18F">
          <v:rect id="_x0000_i1140" style="width:0;height:1.5pt" o:hralign="center" o:hrstd="t" o:hr="t" fillcolor="#a0a0a0" stroked="f">
            <v:textbox inset="5.85pt,.7pt,5.85pt,.7pt"/>
          </v:rect>
        </w:pict>
      </w:r>
    </w:p>
    <w:p w14:paraId="2482050B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当日の役割分担最終確認</w:t>
      </w:r>
    </w:p>
    <w:p w14:paraId="2B0830B1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7440CAE4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総合責任者：山田</w:t>
      </w:r>
      <w:proofErr w:type="spellEnd"/>
    </w:p>
    <w:p w14:paraId="74B48FCD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会場設営・撤収：佐藤</w:t>
      </w:r>
      <w:proofErr w:type="spellEnd"/>
    </w:p>
    <w:p w14:paraId="4DFD98CB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受付・案内：高橋</w:t>
      </w:r>
      <w:proofErr w:type="spellEnd"/>
    </w:p>
    <w:p w14:paraId="14DB7E30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会計・物品管理：鈴木</w:t>
      </w:r>
      <w:proofErr w:type="spellEnd"/>
    </w:p>
    <w:p w14:paraId="4384B421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307DCAEF">
          <v:rect id="_x0000_i1141" style="width:0;height:1.5pt" o:hralign="center" o:hrstd="t" o:hr="t" fillcolor="#a0a0a0" stroked="f">
            <v:textbox inset="5.85pt,.7pt,5.85pt,.7pt"/>
          </v:rect>
        </w:pict>
      </w:r>
    </w:p>
    <w:p w14:paraId="54FF34C6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2. 議題② 当日のスケジュール確認</w:t>
      </w:r>
    </w:p>
    <w:p w14:paraId="5D986127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設営開始：8:00</w:t>
      </w:r>
    </w:p>
    <w:p w14:paraId="39D3EB1D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開始：10:00</w:t>
      </w:r>
    </w:p>
    <w:p w14:paraId="11EF7820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終了：16:00</w:t>
      </w:r>
    </w:p>
    <w:p w14:paraId="2AE02D22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撤収完了：18:00目標</w:t>
      </w:r>
    </w:p>
    <w:p w14:paraId="75302C18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64DF0073">
          <v:rect id="_x0000_i1142" style="width:0;height:1.5pt" o:hralign="center" o:hrstd="t" o:hr="t" fillcolor="#a0a0a0" stroked="f">
            <v:textbox inset="5.85pt,.7pt,5.85pt,.7pt"/>
          </v:rect>
        </w:pict>
      </w:r>
    </w:p>
    <w:p w14:paraId="54187E24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残課題・リスク共有</w:t>
      </w:r>
      <w:proofErr w:type="spellEnd"/>
    </w:p>
    <w:p w14:paraId="4AAC1ACC" w14:textId="77777777" w:rsidR="00A90282" w:rsidRPr="00A90282" w:rsidRDefault="00A90282" w:rsidP="00A90282">
      <w:pPr>
        <w:numPr>
          <w:ilvl w:val="0"/>
          <w:numId w:val="4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ボランティア人数が想定より2名不足</w:t>
      </w:r>
    </w:p>
    <w:p w14:paraId="478CD748" w14:textId="77777777" w:rsidR="00A90282" w:rsidRPr="00A90282" w:rsidRDefault="00A90282" w:rsidP="00A90282">
      <w:pPr>
        <w:numPr>
          <w:ilvl w:val="0"/>
          <w:numId w:val="4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天候悪化時の判断基準が曖昧</w:t>
      </w:r>
    </w:p>
    <w:p w14:paraId="012BB077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対応方針</w:t>
      </w:r>
      <w:proofErr w:type="spellEnd"/>
    </w:p>
    <w:p w14:paraId="041D6767" w14:textId="77777777" w:rsidR="00A90282" w:rsidRPr="00A90282" w:rsidRDefault="00A90282" w:rsidP="00A90282">
      <w:pPr>
        <w:numPr>
          <w:ilvl w:val="0"/>
          <w:numId w:val="4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不足分は実行委員でカバー</w:t>
      </w:r>
    </w:p>
    <w:p w14:paraId="7714874C" w14:textId="77777777" w:rsidR="00A90282" w:rsidRPr="00A90282" w:rsidRDefault="00A90282" w:rsidP="00A90282">
      <w:pPr>
        <w:numPr>
          <w:ilvl w:val="0"/>
          <w:numId w:val="4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雨天時は山田判断で一部企画縮小</w:t>
      </w:r>
    </w:p>
    <w:p w14:paraId="699772B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A211C82">
          <v:rect id="_x0000_i1143" style="width:0;height:1.5pt" o:hralign="center" o:hrstd="t" o:hr="t" fillcolor="#a0a0a0" stroked="f">
            <v:textbox inset="5.85pt,.7pt,5.85pt,.7pt"/>
          </v:rect>
        </w:pict>
      </w:r>
    </w:p>
    <w:p w14:paraId="7219AE79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4.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最終確認事項</w:t>
      </w:r>
      <w:proofErr w:type="spellEnd"/>
    </w:p>
    <w:p w14:paraId="5E4754C9" w14:textId="77777777" w:rsidR="00A90282" w:rsidRPr="00A90282" w:rsidRDefault="00A90282" w:rsidP="00A90282">
      <w:pPr>
        <w:numPr>
          <w:ilvl w:val="0"/>
          <w:numId w:val="4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lastRenderedPageBreak/>
        <w:t>緊急連絡網を全員で共有</w:t>
      </w:r>
    </w:p>
    <w:p w14:paraId="718C9488" w14:textId="77777777" w:rsidR="00A90282" w:rsidRPr="00A90282" w:rsidRDefault="00A90282" w:rsidP="00A90282">
      <w:pPr>
        <w:numPr>
          <w:ilvl w:val="0"/>
          <w:numId w:val="4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当日朝に簡単な打ち合わせを行う</w:t>
      </w:r>
    </w:p>
    <w:sectPr w:rsidR="00A90282" w:rsidRPr="00A9028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386E43"/>
    <w:multiLevelType w:val="multilevel"/>
    <w:tmpl w:val="8056D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E956A2"/>
    <w:multiLevelType w:val="multilevel"/>
    <w:tmpl w:val="A30A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1453EC"/>
    <w:multiLevelType w:val="multilevel"/>
    <w:tmpl w:val="9E9A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DA3782"/>
    <w:multiLevelType w:val="multilevel"/>
    <w:tmpl w:val="6256E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145FB8"/>
    <w:multiLevelType w:val="multilevel"/>
    <w:tmpl w:val="CEBE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6175B7"/>
    <w:multiLevelType w:val="multilevel"/>
    <w:tmpl w:val="7D36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602C30"/>
    <w:multiLevelType w:val="multilevel"/>
    <w:tmpl w:val="C01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722482"/>
    <w:multiLevelType w:val="multilevel"/>
    <w:tmpl w:val="A7D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EC548E9"/>
    <w:multiLevelType w:val="multilevel"/>
    <w:tmpl w:val="B4AC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CC3B97"/>
    <w:multiLevelType w:val="multilevel"/>
    <w:tmpl w:val="C0D2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E95ED0"/>
    <w:multiLevelType w:val="multilevel"/>
    <w:tmpl w:val="3F76F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EB1E0A"/>
    <w:multiLevelType w:val="multilevel"/>
    <w:tmpl w:val="15C4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502AAF"/>
    <w:multiLevelType w:val="multilevel"/>
    <w:tmpl w:val="58F0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0F1F95"/>
    <w:multiLevelType w:val="multilevel"/>
    <w:tmpl w:val="BBFE9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014002"/>
    <w:multiLevelType w:val="multilevel"/>
    <w:tmpl w:val="76F4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DE7C7D"/>
    <w:multiLevelType w:val="multilevel"/>
    <w:tmpl w:val="3CCC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3D5CE9"/>
    <w:multiLevelType w:val="multilevel"/>
    <w:tmpl w:val="21A87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D2101B"/>
    <w:multiLevelType w:val="multilevel"/>
    <w:tmpl w:val="02E6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366A3C"/>
    <w:multiLevelType w:val="multilevel"/>
    <w:tmpl w:val="854C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CC1305"/>
    <w:multiLevelType w:val="multilevel"/>
    <w:tmpl w:val="CAACD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3F31BA"/>
    <w:multiLevelType w:val="multilevel"/>
    <w:tmpl w:val="DAB4D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FF7039"/>
    <w:multiLevelType w:val="multilevel"/>
    <w:tmpl w:val="34F2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5D5D80"/>
    <w:multiLevelType w:val="multilevel"/>
    <w:tmpl w:val="8D8CD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50387E"/>
    <w:multiLevelType w:val="multilevel"/>
    <w:tmpl w:val="D7187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AE48FD"/>
    <w:multiLevelType w:val="multilevel"/>
    <w:tmpl w:val="8BF6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6E4FB5"/>
    <w:multiLevelType w:val="multilevel"/>
    <w:tmpl w:val="51DE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BE01BB"/>
    <w:multiLevelType w:val="multilevel"/>
    <w:tmpl w:val="0228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014ED4"/>
    <w:multiLevelType w:val="multilevel"/>
    <w:tmpl w:val="D3B0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154AAB"/>
    <w:multiLevelType w:val="multilevel"/>
    <w:tmpl w:val="AB186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11599A"/>
    <w:multiLevelType w:val="multilevel"/>
    <w:tmpl w:val="87CAB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795523"/>
    <w:multiLevelType w:val="multilevel"/>
    <w:tmpl w:val="D2E2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B4519E"/>
    <w:multiLevelType w:val="multilevel"/>
    <w:tmpl w:val="E808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F92EBE"/>
    <w:multiLevelType w:val="multilevel"/>
    <w:tmpl w:val="DE92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6446929">
    <w:abstractNumId w:val="8"/>
  </w:num>
  <w:num w:numId="2" w16cid:durableId="2094665182">
    <w:abstractNumId w:val="6"/>
  </w:num>
  <w:num w:numId="3" w16cid:durableId="17855281">
    <w:abstractNumId w:val="5"/>
  </w:num>
  <w:num w:numId="4" w16cid:durableId="1833256152">
    <w:abstractNumId w:val="4"/>
  </w:num>
  <w:num w:numId="5" w16cid:durableId="876816385">
    <w:abstractNumId w:val="7"/>
  </w:num>
  <w:num w:numId="6" w16cid:durableId="1416127225">
    <w:abstractNumId w:val="3"/>
  </w:num>
  <w:num w:numId="7" w16cid:durableId="354160603">
    <w:abstractNumId w:val="2"/>
  </w:num>
  <w:num w:numId="8" w16cid:durableId="403577229">
    <w:abstractNumId w:val="1"/>
  </w:num>
  <w:num w:numId="9" w16cid:durableId="322398379">
    <w:abstractNumId w:val="0"/>
  </w:num>
  <w:num w:numId="10" w16cid:durableId="25641240">
    <w:abstractNumId w:val="27"/>
  </w:num>
  <w:num w:numId="11" w16cid:durableId="1702507498">
    <w:abstractNumId w:val="9"/>
  </w:num>
  <w:num w:numId="12" w16cid:durableId="1835798831">
    <w:abstractNumId w:val="32"/>
  </w:num>
  <w:num w:numId="13" w16cid:durableId="662246346">
    <w:abstractNumId w:val="38"/>
  </w:num>
  <w:num w:numId="14" w16cid:durableId="431635577">
    <w:abstractNumId w:val="36"/>
  </w:num>
  <w:num w:numId="15" w16cid:durableId="787546401">
    <w:abstractNumId w:val="26"/>
  </w:num>
  <w:num w:numId="16" w16cid:durableId="248193666">
    <w:abstractNumId w:val="10"/>
  </w:num>
  <w:num w:numId="17" w16cid:durableId="1937444755">
    <w:abstractNumId w:val="20"/>
  </w:num>
  <w:num w:numId="18" w16cid:durableId="99423873">
    <w:abstractNumId w:val="24"/>
  </w:num>
  <w:num w:numId="19" w16cid:durableId="1600528263">
    <w:abstractNumId w:val="15"/>
  </w:num>
  <w:num w:numId="20" w16cid:durableId="616913481">
    <w:abstractNumId w:val="22"/>
  </w:num>
  <w:num w:numId="21" w16cid:durableId="934633576">
    <w:abstractNumId w:val="39"/>
  </w:num>
  <w:num w:numId="22" w16cid:durableId="1434126953">
    <w:abstractNumId w:val="23"/>
  </w:num>
  <w:num w:numId="23" w16cid:durableId="822622453">
    <w:abstractNumId w:val="14"/>
  </w:num>
  <w:num w:numId="24" w16cid:durableId="177889274">
    <w:abstractNumId w:val="31"/>
  </w:num>
  <w:num w:numId="25" w16cid:durableId="643318440">
    <w:abstractNumId w:val="33"/>
  </w:num>
  <w:num w:numId="26" w16cid:durableId="1319919535">
    <w:abstractNumId w:val="41"/>
  </w:num>
  <w:num w:numId="27" w16cid:durableId="142507700">
    <w:abstractNumId w:val="17"/>
  </w:num>
  <w:num w:numId="28" w16cid:durableId="376324470">
    <w:abstractNumId w:val="18"/>
  </w:num>
  <w:num w:numId="29" w16cid:durableId="1723209703">
    <w:abstractNumId w:val="13"/>
  </w:num>
  <w:num w:numId="30" w16cid:durableId="1077048604">
    <w:abstractNumId w:val="21"/>
  </w:num>
  <w:num w:numId="31" w16cid:durableId="2110736279">
    <w:abstractNumId w:val="11"/>
  </w:num>
  <w:num w:numId="32" w16cid:durableId="678116008">
    <w:abstractNumId w:val="25"/>
  </w:num>
  <w:num w:numId="33" w16cid:durableId="906964649">
    <w:abstractNumId w:val="40"/>
  </w:num>
  <w:num w:numId="34" w16cid:durableId="802162541">
    <w:abstractNumId w:val="30"/>
  </w:num>
  <w:num w:numId="35" w16cid:durableId="999650371">
    <w:abstractNumId w:val="16"/>
  </w:num>
  <w:num w:numId="36" w16cid:durableId="1853058600">
    <w:abstractNumId w:val="12"/>
  </w:num>
  <w:num w:numId="37" w16cid:durableId="2057704533">
    <w:abstractNumId w:val="29"/>
  </w:num>
  <w:num w:numId="38" w16cid:durableId="1410694179">
    <w:abstractNumId w:val="28"/>
  </w:num>
  <w:num w:numId="39" w16cid:durableId="1903441305">
    <w:abstractNumId w:val="19"/>
  </w:num>
  <w:num w:numId="40" w16cid:durableId="1733457793">
    <w:abstractNumId w:val="35"/>
  </w:num>
  <w:num w:numId="41" w16cid:durableId="933325690">
    <w:abstractNumId w:val="34"/>
  </w:num>
  <w:num w:numId="42" w16cid:durableId="13130238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54798"/>
    <w:rsid w:val="00A90282"/>
    <w:rsid w:val="00AA1D8D"/>
    <w:rsid w:val="00B33205"/>
    <w:rsid w:val="00B47730"/>
    <w:rsid w:val="00CB0664"/>
    <w:rsid w:val="00D161B5"/>
    <w:rsid w:val="00D658B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062061"/>
  <w14:defaultImageDpi w14:val="300"/>
  <w15:docId w15:val="{1AD047E1-70BA-45AB-ACF7-70E2F73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1e1acd-a522-4172-a467-903f060128e7">
      <Terms xmlns="http://schemas.microsoft.com/office/infopath/2007/PartnerControls"/>
    </lcf76f155ced4ddcb4097134ff3c332f>
    <TaxCatchAll xmlns="0a234968-e9c3-44de-9888-2aadfa34df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98FE2F1EF0F4BB4739D81FA0DA28A" ma:contentTypeVersion="14" ma:contentTypeDescription="新しいドキュメントを作成します。" ma:contentTypeScope="" ma:versionID="a59912ca469bafe4aa16d16a910ccc45">
  <xsd:schema xmlns:xsd="http://www.w3.org/2001/XMLSchema" xmlns:xs="http://www.w3.org/2001/XMLSchema" xmlns:p="http://schemas.microsoft.com/office/2006/metadata/properties" xmlns:ns2="2c1e1acd-a522-4172-a467-903f060128e7" xmlns:ns3="0a234968-e9c3-44de-9888-2aadfa34dfca" targetNamespace="http://schemas.microsoft.com/office/2006/metadata/properties" ma:root="true" ma:fieldsID="d54cd477adb09476052a49deae28242e" ns2:_="" ns3:_="">
    <xsd:import namespace="2c1e1acd-a522-4172-a467-903f060128e7"/>
    <xsd:import namespace="0a234968-e9c3-44de-9888-2aadfa34d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e1acd-a522-4172-a467-903f06012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20e58df-01ab-41e0-ba2e-c6fd9ae3d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34968-e9c3-44de-9888-2aadfa34dfc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87e650-f6a1-4d51-bb00-673522a2231f}" ma:internalName="TaxCatchAll" ma:showField="CatchAllData" ma:web="0a234968-e9c3-44de-9888-2aadfa34d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59207E-B43F-4EA9-B920-F3ED5F8FF093}">
  <ds:schemaRefs>
    <ds:schemaRef ds:uri="http://schemas.microsoft.com/office/2006/metadata/properties"/>
    <ds:schemaRef ds:uri="http://schemas.microsoft.com/office/infopath/2007/PartnerControls"/>
    <ds:schemaRef ds:uri="2c1e1acd-a522-4172-a467-903f060128e7"/>
    <ds:schemaRef ds:uri="0a234968-e9c3-44de-9888-2aadfa34dfca"/>
  </ds:schemaRefs>
</ds:datastoreItem>
</file>

<file path=customXml/itemProps2.xml><?xml version="1.0" encoding="utf-8"?>
<ds:datastoreItem xmlns:ds="http://schemas.openxmlformats.org/officeDocument/2006/customXml" ds:itemID="{03A42571-64B8-40ED-B186-C26D6E6558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66DFC-F382-47FA-94E8-A464E7615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e1acd-a522-4172-a467-903f060128e7"/>
    <ds:schemaRef ds:uri="0a234968-e9c3-44de-9888-2aadfa34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784</Words>
  <Characters>824</Characters>
  <Application>Microsoft Office Word</Application>
  <DocSecurity>0</DocSecurity>
  <Lines>74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清水理史</cp:lastModifiedBy>
  <cp:revision>4</cp:revision>
  <dcterms:created xsi:type="dcterms:W3CDTF">2013-12-23T23:15:00Z</dcterms:created>
  <dcterms:modified xsi:type="dcterms:W3CDTF">2025-12-29T22:40:00Z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0x010100CA498FE2F1EF0F4BB4739D81FA0DA28A</vt:lpwstr>
  </property>
  <property fmtid="{D5CDD505-2E9C-101B-9397-08002B2CF9AE}" pid="3" name="MSIP_Label_b68800e6-5d61-447b-a784-4e4614296997_Enabled">
    <vt:lpwstr>true</vt:lpwstr>
  </property>
  <property fmtid="{D5CDD505-2E9C-101B-9397-08002B2CF9AE}" pid="4" name="MSIP_Label_b68800e6-5d61-447b-a784-4e4614296997_SetDate">
    <vt:lpwstr>2025-12-29T22:38:49Z</vt:lpwstr>
  </property>
  <property fmtid="{D5CDD505-2E9C-101B-9397-08002B2CF9AE}" pid="5" name="MSIP_Label_b68800e6-5d61-447b-a784-4e4614296997_Method">
    <vt:lpwstr>Standard</vt:lpwstr>
  </property>
  <property fmtid="{D5CDD505-2E9C-101B-9397-08002B2CF9AE}" pid="6" name="MSIP_Label_b68800e6-5d61-447b-a784-4e4614296997_Name">
    <vt:lpwstr>個人用文書</vt:lpwstr>
  </property>
  <property fmtid="{D5CDD505-2E9C-101B-9397-08002B2CF9AE}" pid="7" name="MSIP_Label_b68800e6-5d61-447b-a784-4e4614296997_SiteId">
    <vt:lpwstr>2065d0dd-99e0-489d-a5aa-6d43eb51c4cb</vt:lpwstr>
  </property>
  <property fmtid="{D5CDD505-2E9C-101B-9397-08002B2CF9AE}" pid="8" name="MSIP_Label_b68800e6-5d61-447b-a784-4e4614296997_ActionId">
    <vt:lpwstr>9d1d3061-7587-4cea-871d-a659a5380fb9</vt:lpwstr>
  </property>
  <property fmtid="{D5CDD505-2E9C-101B-9397-08002B2CF9AE}" pid="9" name="MSIP_Label_b68800e6-5d61-447b-a784-4e4614296997_ContentBits">
    <vt:lpwstr>0</vt:lpwstr>
  </property>
  <property fmtid="{D5CDD505-2E9C-101B-9397-08002B2CF9AE}" pid="10" name="MSIP_Label_b68800e6-5d61-447b-a784-4e4614296997_Tag">
    <vt:lpwstr>10, 3, 0, 1</vt:lpwstr>
  </property>
  <property fmtid="{D5CDD505-2E9C-101B-9397-08002B2CF9AE}" pid="11" name="MediaServiceImageTags">
    <vt:lpwstr/>
  </property>
</Properties>
</file>