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D70A" w14:textId="77777777" w:rsidR="006E3C69" w:rsidRDefault="006E3C69" w:rsidP="000826CF">
      <w:pPr>
        <w:pStyle w:val="aa"/>
        <w:jc w:val="center"/>
        <w:rPr>
          <w:lang w:eastAsia="ja-JP"/>
        </w:rPr>
      </w:pPr>
      <w:r w:rsidRPr="000826CF">
        <w:rPr>
          <w:lang w:eastAsia="ja-JP"/>
        </w:rPr>
        <w:t>地域交流イベント</w:t>
      </w:r>
      <w:r w:rsidRPr="000826CF">
        <w:rPr>
          <w:lang w:eastAsia="ja-JP"/>
        </w:rPr>
        <w:t xml:space="preserve"> </w:t>
      </w:r>
      <w:r w:rsidRPr="000826CF">
        <w:rPr>
          <w:lang w:eastAsia="ja-JP"/>
        </w:rPr>
        <w:t>開催後</w:t>
      </w:r>
      <w:r w:rsidRPr="000826CF">
        <w:rPr>
          <w:lang w:eastAsia="ja-JP"/>
        </w:rPr>
        <w:t xml:space="preserve"> </w:t>
      </w:r>
    </w:p>
    <w:p w14:paraId="50C478C1" w14:textId="3E1AA5B5" w:rsidR="00E728D6" w:rsidRPr="000826CF" w:rsidRDefault="006E3C69" w:rsidP="000826CF">
      <w:pPr>
        <w:pStyle w:val="aa"/>
        <w:jc w:val="center"/>
        <w:rPr>
          <w:lang w:eastAsia="ja-JP"/>
        </w:rPr>
      </w:pPr>
      <w:r w:rsidRPr="000826CF">
        <w:rPr>
          <w:lang w:eastAsia="ja-JP"/>
        </w:rPr>
        <w:t>振り返りレポート</w:t>
      </w:r>
    </w:p>
    <w:p w14:paraId="1C597243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2E812844" w14:textId="77777777" w:rsidR="00E728D6" w:rsidRPr="000826CF" w:rsidRDefault="006E3C69">
      <w:pPr>
        <w:rPr>
          <w:rFonts w:ascii="BIZ UDゴシック" w:eastAsia="BIZ UDゴシック" w:hAnsi="BIZ UDゴシック"/>
        </w:rPr>
      </w:pPr>
      <w:r w:rsidRPr="000826CF">
        <w:rPr>
          <w:rFonts w:ascii="BIZ UDゴシック" w:eastAsia="BIZ UDゴシック" w:hAnsi="BIZ UDゴシック"/>
        </w:rPr>
        <w:t>【</w:t>
      </w:r>
      <w:proofErr w:type="spellStart"/>
      <w:r w:rsidRPr="000826CF">
        <w:rPr>
          <w:rFonts w:ascii="BIZ UDゴシック" w:eastAsia="BIZ UDゴシック" w:hAnsi="BIZ UDゴシック"/>
        </w:rPr>
        <w:t>開催概要</w:t>
      </w:r>
      <w:proofErr w:type="spellEnd"/>
      <w:r w:rsidRPr="000826CF">
        <w:rPr>
          <w:rFonts w:ascii="BIZ UDゴシック" w:eastAsia="BIZ UDゴシック" w:hAnsi="BIZ UDゴシック"/>
        </w:rPr>
        <w:t>】</w:t>
      </w:r>
    </w:p>
    <w:p w14:paraId="2BF28DD3" w14:textId="77777777" w:rsidR="00E728D6" w:rsidRPr="000826CF" w:rsidRDefault="006E3C69">
      <w:pPr>
        <w:rPr>
          <w:rFonts w:ascii="BIZ UDゴシック" w:eastAsia="BIZ UDゴシック" w:hAnsi="BIZ UDゴシック"/>
        </w:rPr>
      </w:pPr>
      <w:r w:rsidRPr="000826CF">
        <w:rPr>
          <w:rFonts w:ascii="BIZ UDゴシック" w:eastAsia="BIZ UDゴシック" w:hAnsi="BIZ UDゴシック"/>
        </w:rPr>
        <w:t>開催日：</w:t>
      </w:r>
      <w:r w:rsidRPr="000826CF">
        <w:rPr>
          <w:rFonts w:ascii="BIZ UDゴシック" w:eastAsia="BIZ UDゴシック" w:hAnsi="BIZ UDゴシック"/>
        </w:rPr>
        <w:t>2025</w:t>
      </w:r>
      <w:r w:rsidRPr="000826CF">
        <w:rPr>
          <w:rFonts w:ascii="BIZ UDゴシック" w:eastAsia="BIZ UDゴシック" w:hAnsi="BIZ UDゴシック"/>
        </w:rPr>
        <w:t>年</w:t>
      </w:r>
      <w:r w:rsidRPr="000826CF">
        <w:rPr>
          <w:rFonts w:ascii="BIZ UDゴシック" w:eastAsia="BIZ UDゴシック" w:hAnsi="BIZ UDゴシック"/>
        </w:rPr>
        <w:t>5</w:t>
      </w:r>
      <w:r w:rsidRPr="000826CF">
        <w:rPr>
          <w:rFonts w:ascii="BIZ UDゴシック" w:eastAsia="BIZ UDゴシック" w:hAnsi="BIZ UDゴシック"/>
        </w:rPr>
        <w:t>月</w:t>
      </w:r>
      <w:r w:rsidRPr="000826CF">
        <w:rPr>
          <w:rFonts w:ascii="BIZ UDゴシック" w:eastAsia="BIZ UDゴシック" w:hAnsi="BIZ UDゴシック"/>
        </w:rPr>
        <w:t>18</w:t>
      </w:r>
      <w:r w:rsidRPr="000826CF">
        <w:rPr>
          <w:rFonts w:ascii="BIZ UDゴシック" w:eastAsia="BIZ UDゴシック" w:hAnsi="BIZ UDゴシック"/>
        </w:rPr>
        <w:t>日</w:t>
      </w:r>
    </w:p>
    <w:p w14:paraId="13379852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来場者数：約</w:t>
      </w:r>
      <w:r w:rsidRPr="000826CF">
        <w:rPr>
          <w:rFonts w:ascii="BIZ UDゴシック" w:eastAsia="BIZ UDゴシック" w:hAnsi="BIZ UDゴシック"/>
          <w:lang w:eastAsia="ja-JP"/>
        </w:rPr>
        <w:t>350</w:t>
      </w:r>
      <w:r w:rsidRPr="000826CF">
        <w:rPr>
          <w:rFonts w:ascii="BIZ UDゴシック" w:eastAsia="BIZ UDゴシック" w:hAnsi="BIZ UDゴシック"/>
          <w:lang w:eastAsia="ja-JP"/>
        </w:rPr>
        <w:t>名</w:t>
      </w:r>
    </w:p>
    <w:p w14:paraId="56DB2BE6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天候：晴れ</w:t>
      </w:r>
    </w:p>
    <w:p w14:paraId="312FF38B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179EDEEF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【良かった点】</w:t>
      </w:r>
    </w:p>
    <w:p w14:paraId="44DB3C9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・子ども向け企画が好評</w:t>
      </w:r>
    </w:p>
    <w:p w14:paraId="29AFFE17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・商店街ブースが賑わった</w:t>
      </w:r>
    </w:p>
    <w:p w14:paraId="5FB389A7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05B4A89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【問題点】</w:t>
      </w:r>
    </w:p>
    <w:p w14:paraId="7EB41898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・スタッフ不足</w:t>
      </w:r>
    </w:p>
    <w:p w14:paraId="5E206F76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・案内表示不足</w:t>
      </w:r>
    </w:p>
    <w:p w14:paraId="1D60DF9B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・一部騒音指摘</w:t>
      </w:r>
    </w:p>
    <w:p w14:paraId="286EF9B4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446E314D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【改善案】</w:t>
      </w:r>
    </w:p>
    <w:p w14:paraId="526638AE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・役割分担の明確化</w:t>
      </w:r>
    </w:p>
    <w:p w14:paraId="36993FA8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・事前周知の強化</w:t>
      </w:r>
    </w:p>
    <w:p w14:paraId="302BDEB5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・案内物の充実</w:t>
      </w:r>
    </w:p>
    <w:p w14:paraId="1E0B94F5" w14:textId="77777777" w:rsidR="00E728D6" w:rsidRPr="000826CF" w:rsidRDefault="00E728D6">
      <w:pPr>
        <w:rPr>
          <w:rFonts w:ascii="BIZ UDゴシック" w:eastAsia="BIZ UDゴシック" w:hAnsi="BIZ UDゴシック"/>
          <w:lang w:eastAsia="ja-JP"/>
        </w:rPr>
      </w:pPr>
    </w:p>
    <w:p w14:paraId="3D5E2E41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t>【総括】</w:t>
      </w:r>
    </w:p>
    <w:p w14:paraId="612156BE" w14:textId="77777777" w:rsidR="00E728D6" w:rsidRPr="000826CF" w:rsidRDefault="006E3C69">
      <w:pPr>
        <w:rPr>
          <w:rFonts w:ascii="BIZ UDゴシック" w:eastAsia="BIZ UDゴシック" w:hAnsi="BIZ UDゴシック"/>
          <w:lang w:eastAsia="ja-JP"/>
        </w:rPr>
      </w:pPr>
      <w:r w:rsidRPr="000826CF">
        <w:rPr>
          <w:rFonts w:ascii="BIZ UDゴシック" w:eastAsia="BIZ UDゴシック" w:hAnsi="BIZ UDゴシック"/>
          <w:lang w:eastAsia="ja-JP"/>
        </w:rPr>
        <w:lastRenderedPageBreak/>
        <w:t>目的は概ね達成されたが、運営面に改善余地あり。</w:t>
      </w:r>
    </w:p>
    <w:sectPr w:rsidR="00E728D6" w:rsidRPr="000826C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9030382">
    <w:abstractNumId w:val="8"/>
  </w:num>
  <w:num w:numId="2" w16cid:durableId="531186681">
    <w:abstractNumId w:val="6"/>
  </w:num>
  <w:num w:numId="3" w16cid:durableId="1901091220">
    <w:abstractNumId w:val="5"/>
  </w:num>
  <w:num w:numId="4" w16cid:durableId="839273127">
    <w:abstractNumId w:val="4"/>
  </w:num>
  <w:num w:numId="5" w16cid:durableId="587422974">
    <w:abstractNumId w:val="7"/>
  </w:num>
  <w:num w:numId="6" w16cid:durableId="1015234759">
    <w:abstractNumId w:val="3"/>
  </w:num>
  <w:num w:numId="7" w16cid:durableId="2132897109">
    <w:abstractNumId w:val="2"/>
  </w:num>
  <w:num w:numId="8" w16cid:durableId="130826294">
    <w:abstractNumId w:val="1"/>
  </w:num>
  <w:num w:numId="9" w16cid:durableId="49711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26CF"/>
    <w:rsid w:val="0015074B"/>
    <w:rsid w:val="0029639D"/>
    <w:rsid w:val="00326F90"/>
    <w:rsid w:val="006E3C69"/>
    <w:rsid w:val="00A81C96"/>
    <w:rsid w:val="00AA1D8D"/>
    <w:rsid w:val="00B47730"/>
    <w:rsid w:val="00CB0664"/>
    <w:rsid w:val="00E728D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62061"/>
  <w14:defaultImageDpi w14:val="300"/>
  <w15:docId w15:val="{CC70C8DC-A4FA-4C9E-862E-D8851B9A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e1acd-a522-4172-a467-903f060128e7">
      <Terms xmlns="http://schemas.microsoft.com/office/infopath/2007/PartnerControls"/>
    </lcf76f155ced4ddcb4097134ff3c332f>
    <TaxCatchAll xmlns="0a234968-e9c3-44de-9888-2aadfa34df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98FE2F1EF0F4BB4739D81FA0DA28A" ma:contentTypeVersion="14" ma:contentTypeDescription="新しいドキュメントを作成します。" ma:contentTypeScope="" ma:versionID="a59912ca469bafe4aa16d16a910ccc45">
  <xsd:schema xmlns:xsd="http://www.w3.org/2001/XMLSchema" xmlns:xs="http://www.w3.org/2001/XMLSchema" xmlns:p="http://schemas.microsoft.com/office/2006/metadata/properties" xmlns:ns2="2c1e1acd-a522-4172-a467-903f060128e7" xmlns:ns3="0a234968-e9c3-44de-9888-2aadfa34dfca" targetNamespace="http://schemas.microsoft.com/office/2006/metadata/properties" ma:root="true" ma:fieldsID="d54cd477adb09476052a49deae28242e" ns2:_="" ns3:_="">
    <xsd:import namespace="2c1e1acd-a522-4172-a467-903f060128e7"/>
    <xsd:import namespace="0a234968-e9c3-44de-9888-2aadfa34d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e1acd-a522-4172-a467-903f06012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20e58df-01ab-41e0-ba2e-c6fd9ae3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34968-e9c3-44de-9888-2aadfa34dfc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87e650-f6a1-4d51-bb00-673522a2231f}" ma:internalName="TaxCatchAll" ma:showField="CatchAllData" ma:web="0a234968-e9c3-44de-9888-2aadfa34d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648F63-8657-4C67-BC3E-5E4B59897470}">
  <ds:schemaRefs>
    <ds:schemaRef ds:uri="http://schemas.microsoft.com/office/2006/metadata/properties"/>
    <ds:schemaRef ds:uri="http://schemas.microsoft.com/office/infopath/2007/PartnerControls"/>
    <ds:schemaRef ds:uri="2c1e1acd-a522-4172-a467-903f060128e7"/>
    <ds:schemaRef ds:uri="0a234968-e9c3-44de-9888-2aadfa34dfca"/>
  </ds:schemaRefs>
</ds:datastoreItem>
</file>

<file path=customXml/itemProps2.xml><?xml version="1.0" encoding="utf-8"?>
<ds:datastoreItem xmlns:ds="http://schemas.openxmlformats.org/officeDocument/2006/customXml" ds:itemID="{264DC88F-BEFE-433C-AF10-C78DB8366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0D179-7B01-472A-A862-120716FA8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e1acd-a522-4172-a467-903f060128e7"/>
    <ds:schemaRef ds:uri="0a234968-e9c3-44de-9888-2aadfa34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98</Characters>
  <Application>Microsoft Office Word</Application>
  <DocSecurity>0</DocSecurity>
  <Lines>16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清水理史</cp:lastModifiedBy>
  <cp:revision>3</cp:revision>
  <dcterms:created xsi:type="dcterms:W3CDTF">2013-12-23T23:15:00Z</dcterms:created>
  <dcterms:modified xsi:type="dcterms:W3CDTF">2025-12-29T22:38:00Z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0x010100CA498FE2F1EF0F4BB4739D81FA0DA28A</vt:lpwstr>
  </property>
  <property fmtid="{D5CDD505-2E9C-101B-9397-08002B2CF9AE}" pid="3" name="MSIP_Label_b68800e6-5d61-447b-a784-4e4614296997_Enabled">
    <vt:lpwstr>true</vt:lpwstr>
  </property>
  <property fmtid="{D5CDD505-2E9C-101B-9397-08002B2CF9AE}" pid="4" name="MSIP_Label_b68800e6-5d61-447b-a784-4e4614296997_SetDate">
    <vt:lpwstr>2025-12-29T22:38:00Z</vt:lpwstr>
  </property>
  <property fmtid="{D5CDD505-2E9C-101B-9397-08002B2CF9AE}" pid="5" name="MSIP_Label_b68800e6-5d61-447b-a784-4e4614296997_Method">
    <vt:lpwstr>Standard</vt:lpwstr>
  </property>
  <property fmtid="{D5CDD505-2E9C-101B-9397-08002B2CF9AE}" pid="6" name="MSIP_Label_b68800e6-5d61-447b-a784-4e4614296997_Name">
    <vt:lpwstr>個人用文書</vt:lpwstr>
  </property>
  <property fmtid="{D5CDD505-2E9C-101B-9397-08002B2CF9AE}" pid="7" name="MSIP_Label_b68800e6-5d61-447b-a784-4e4614296997_SiteId">
    <vt:lpwstr>2065d0dd-99e0-489d-a5aa-6d43eb51c4cb</vt:lpwstr>
  </property>
  <property fmtid="{D5CDD505-2E9C-101B-9397-08002B2CF9AE}" pid="8" name="MSIP_Label_b68800e6-5d61-447b-a784-4e4614296997_ActionId">
    <vt:lpwstr>a4e8e171-d19b-4b4e-a067-546efa4abdc7</vt:lpwstr>
  </property>
  <property fmtid="{D5CDD505-2E9C-101B-9397-08002B2CF9AE}" pid="9" name="MSIP_Label_b68800e6-5d61-447b-a784-4e4614296997_ContentBits">
    <vt:lpwstr>0</vt:lpwstr>
  </property>
  <property fmtid="{D5CDD505-2E9C-101B-9397-08002B2CF9AE}" pid="10" name="MSIP_Label_b68800e6-5d61-447b-a784-4e4614296997_Tag">
    <vt:lpwstr>10, 3, 0, 1</vt:lpwstr>
  </property>
  <property fmtid="{D5CDD505-2E9C-101B-9397-08002B2CF9AE}" pid="11" name="MediaServiceImageTags">
    <vt:lpwstr/>
  </property>
</Properties>
</file>