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6D4BF" w14:textId="2363F8DC" w:rsidR="000D679D" w:rsidRDefault="00000000">
      <w:pPr>
        <w:pStyle w:val="aa"/>
        <w:rPr>
          <w:lang w:eastAsia="ja-JP"/>
        </w:rPr>
      </w:pPr>
      <w:r>
        <w:rPr>
          <w:lang w:eastAsia="ja-JP"/>
        </w:rPr>
        <w:t>地域交流イベント</w:t>
      </w:r>
      <w:r>
        <w:rPr>
          <w:lang w:eastAsia="ja-JP"/>
        </w:rPr>
        <w:t xml:space="preserve"> </w:t>
      </w:r>
      <w:r>
        <w:rPr>
          <w:lang w:eastAsia="ja-JP"/>
        </w:rPr>
        <w:t>企画書</w:t>
      </w:r>
    </w:p>
    <w:p w14:paraId="133C7716" w14:textId="77777777" w:rsidR="000D679D" w:rsidRPr="00BE2F5F" w:rsidRDefault="00000000">
      <w:pPr>
        <w:rPr>
          <w:sz w:val="28"/>
          <w:szCs w:val="28"/>
          <w:lang w:eastAsia="ja-JP"/>
        </w:rPr>
      </w:pPr>
      <w:r w:rsidRPr="00BE2F5F">
        <w:rPr>
          <w:sz w:val="28"/>
          <w:szCs w:val="28"/>
          <w:lang w:eastAsia="ja-JP"/>
        </w:rPr>
        <w:t>イベント名：春の地域交流フェスタ</w:t>
      </w:r>
    </w:p>
    <w:p w14:paraId="11B1365A" w14:textId="77777777" w:rsidR="000D679D" w:rsidRPr="00BE2F5F" w:rsidRDefault="00000000">
      <w:pPr>
        <w:pStyle w:val="1"/>
        <w:rPr>
          <w:sz w:val="36"/>
          <w:szCs w:val="36"/>
          <w:lang w:eastAsia="ja-JP"/>
        </w:rPr>
      </w:pPr>
      <w:r w:rsidRPr="00BE2F5F">
        <w:rPr>
          <w:sz w:val="36"/>
          <w:szCs w:val="36"/>
          <w:lang w:eastAsia="ja-JP"/>
        </w:rPr>
        <w:t xml:space="preserve">1. </w:t>
      </w:r>
      <w:r w:rsidRPr="00BE2F5F">
        <w:rPr>
          <w:sz w:val="36"/>
          <w:szCs w:val="36"/>
          <w:lang w:eastAsia="ja-JP"/>
        </w:rPr>
        <w:t>開催目的</w:t>
      </w:r>
    </w:p>
    <w:p w14:paraId="567EC661" w14:textId="77777777" w:rsidR="000D679D" w:rsidRPr="00BE2F5F" w:rsidRDefault="00000000">
      <w:pPr>
        <w:rPr>
          <w:sz w:val="28"/>
          <w:szCs w:val="28"/>
          <w:lang w:eastAsia="ja-JP"/>
        </w:rPr>
      </w:pPr>
      <w:r w:rsidRPr="00BE2F5F">
        <w:rPr>
          <w:sz w:val="28"/>
          <w:szCs w:val="28"/>
          <w:lang w:eastAsia="ja-JP"/>
        </w:rPr>
        <w:t>本イベントは、地域商店会が主体となり、地域住民同士の交流を促進するとともに、商店街の活性化および地域コミュニティの再構築を目的として開催する。</w:t>
      </w:r>
      <w:r w:rsidRPr="00BE2F5F">
        <w:rPr>
          <w:sz w:val="28"/>
          <w:szCs w:val="28"/>
          <w:lang w:eastAsia="ja-JP"/>
        </w:rPr>
        <w:br/>
      </w:r>
      <w:r w:rsidRPr="00BE2F5F">
        <w:rPr>
          <w:sz w:val="28"/>
          <w:szCs w:val="28"/>
          <w:lang w:eastAsia="ja-JP"/>
        </w:rPr>
        <w:br/>
      </w:r>
      <w:r w:rsidRPr="00BE2F5F">
        <w:rPr>
          <w:sz w:val="28"/>
          <w:szCs w:val="28"/>
          <w:lang w:eastAsia="ja-JP"/>
        </w:rPr>
        <w:t>近年、本地域においては以下のような課題が顕在化している。</w:t>
      </w:r>
      <w:r w:rsidRPr="00BE2F5F">
        <w:rPr>
          <w:sz w:val="28"/>
          <w:szCs w:val="28"/>
          <w:lang w:eastAsia="ja-JP"/>
        </w:rPr>
        <w:br/>
      </w:r>
      <w:r w:rsidRPr="00BE2F5F">
        <w:rPr>
          <w:sz w:val="28"/>
          <w:szCs w:val="28"/>
          <w:lang w:eastAsia="ja-JP"/>
        </w:rPr>
        <w:t>・新規住民の増加による関係性の希薄化</w:t>
      </w:r>
      <w:r w:rsidRPr="00BE2F5F">
        <w:rPr>
          <w:sz w:val="28"/>
          <w:szCs w:val="28"/>
          <w:lang w:eastAsia="ja-JP"/>
        </w:rPr>
        <w:br/>
      </w:r>
      <w:r w:rsidRPr="00BE2F5F">
        <w:rPr>
          <w:sz w:val="28"/>
          <w:szCs w:val="28"/>
          <w:lang w:eastAsia="ja-JP"/>
        </w:rPr>
        <w:t>・高齢化による孤立</w:t>
      </w:r>
      <w:r w:rsidRPr="00BE2F5F">
        <w:rPr>
          <w:sz w:val="28"/>
          <w:szCs w:val="28"/>
          <w:lang w:eastAsia="ja-JP"/>
        </w:rPr>
        <w:br/>
      </w:r>
      <w:r w:rsidRPr="00BE2F5F">
        <w:rPr>
          <w:sz w:val="28"/>
          <w:szCs w:val="28"/>
          <w:lang w:eastAsia="ja-JP"/>
        </w:rPr>
        <w:t>・子育て世帯と地域の接点不足</w:t>
      </w:r>
      <w:r w:rsidRPr="00BE2F5F">
        <w:rPr>
          <w:sz w:val="28"/>
          <w:szCs w:val="28"/>
          <w:lang w:eastAsia="ja-JP"/>
        </w:rPr>
        <w:br/>
      </w:r>
      <w:r w:rsidRPr="00BE2F5F">
        <w:rPr>
          <w:sz w:val="28"/>
          <w:szCs w:val="28"/>
          <w:lang w:eastAsia="ja-JP"/>
        </w:rPr>
        <w:t>・商店街の来訪者減少</w:t>
      </w:r>
      <w:r w:rsidRPr="00BE2F5F">
        <w:rPr>
          <w:sz w:val="28"/>
          <w:szCs w:val="28"/>
          <w:lang w:eastAsia="ja-JP"/>
        </w:rPr>
        <w:br/>
      </w:r>
      <w:r w:rsidRPr="00BE2F5F">
        <w:rPr>
          <w:sz w:val="28"/>
          <w:szCs w:val="28"/>
          <w:lang w:eastAsia="ja-JP"/>
        </w:rPr>
        <w:br/>
      </w:r>
      <w:r w:rsidRPr="00BE2F5F">
        <w:rPr>
          <w:sz w:val="28"/>
          <w:szCs w:val="28"/>
          <w:lang w:eastAsia="ja-JP"/>
        </w:rPr>
        <w:t>本イベントでは、商店会がハブとなり、世代を超えた交流を促進し、地域の持続的な関係構築を目指す。</w:t>
      </w:r>
      <w:r w:rsidRPr="00BE2F5F">
        <w:rPr>
          <w:sz w:val="28"/>
          <w:szCs w:val="28"/>
          <w:lang w:eastAsia="ja-JP"/>
        </w:rPr>
        <w:br/>
      </w:r>
      <w:r w:rsidRPr="00BE2F5F">
        <w:rPr>
          <w:sz w:val="28"/>
          <w:szCs w:val="28"/>
          <w:lang w:eastAsia="ja-JP"/>
        </w:rPr>
        <w:br/>
        <w:t>■</w:t>
      </w:r>
      <w:r w:rsidRPr="00BE2F5F">
        <w:rPr>
          <w:sz w:val="28"/>
          <w:szCs w:val="28"/>
          <w:lang w:eastAsia="ja-JP"/>
        </w:rPr>
        <w:t>主目的</w:t>
      </w:r>
      <w:r w:rsidRPr="00BE2F5F">
        <w:rPr>
          <w:sz w:val="28"/>
          <w:szCs w:val="28"/>
          <w:lang w:eastAsia="ja-JP"/>
        </w:rPr>
        <w:br/>
      </w:r>
      <w:r w:rsidRPr="00BE2F5F">
        <w:rPr>
          <w:sz w:val="28"/>
          <w:szCs w:val="28"/>
          <w:lang w:eastAsia="ja-JP"/>
        </w:rPr>
        <w:t>・地域住民同士の交流促進</w:t>
      </w:r>
      <w:r w:rsidRPr="00BE2F5F">
        <w:rPr>
          <w:sz w:val="28"/>
          <w:szCs w:val="28"/>
          <w:lang w:eastAsia="ja-JP"/>
        </w:rPr>
        <w:br/>
      </w:r>
      <w:r w:rsidRPr="00BE2F5F">
        <w:rPr>
          <w:sz w:val="28"/>
          <w:szCs w:val="28"/>
          <w:lang w:eastAsia="ja-JP"/>
        </w:rPr>
        <w:t>・世代間交流の創出</w:t>
      </w:r>
      <w:r w:rsidRPr="00BE2F5F">
        <w:rPr>
          <w:sz w:val="28"/>
          <w:szCs w:val="28"/>
          <w:lang w:eastAsia="ja-JP"/>
        </w:rPr>
        <w:br/>
      </w:r>
      <w:r w:rsidRPr="00BE2F5F">
        <w:rPr>
          <w:sz w:val="28"/>
          <w:szCs w:val="28"/>
          <w:lang w:eastAsia="ja-JP"/>
        </w:rPr>
        <w:t>・商店街の認知向上</w:t>
      </w:r>
      <w:r w:rsidRPr="00BE2F5F">
        <w:rPr>
          <w:sz w:val="28"/>
          <w:szCs w:val="28"/>
          <w:lang w:eastAsia="ja-JP"/>
        </w:rPr>
        <w:br/>
      </w:r>
      <w:r w:rsidRPr="00BE2F5F">
        <w:rPr>
          <w:sz w:val="28"/>
          <w:szCs w:val="28"/>
          <w:lang w:eastAsia="ja-JP"/>
        </w:rPr>
        <w:br/>
        <w:t>■</w:t>
      </w:r>
      <w:r w:rsidRPr="00BE2F5F">
        <w:rPr>
          <w:sz w:val="28"/>
          <w:szCs w:val="28"/>
          <w:lang w:eastAsia="ja-JP"/>
        </w:rPr>
        <w:t>副次目的</w:t>
      </w:r>
      <w:r w:rsidRPr="00BE2F5F">
        <w:rPr>
          <w:sz w:val="28"/>
          <w:szCs w:val="28"/>
          <w:lang w:eastAsia="ja-JP"/>
        </w:rPr>
        <w:br/>
      </w:r>
      <w:r w:rsidRPr="00BE2F5F">
        <w:rPr>
          <w:sz w:val="28"/>
          <w:szCs w:val="28"/>
          <w:lang w:eastAsia="ja-JP"/>
        </w:rPr>
        <w:t>・地域団体の認知向上</w:t>
      </w:r>
      <w:r w:rsidRPr="00BE2F5F">
        <w:rPr>
          <w:sz w:val="28"/>
          <w:szCs w:val="28"/>
          <w:lang w:eastAsia="ja-JP"/>
        </w:rPr>
        <w:br/>
      </w:r>
      <w:r w:rsidRPr="00BE2F5F">
        <w:rPr>
          <w:sz w:val="28"/>
          <w:szCs w:val="28"/>
          <w:lang w:eastAsia="ja-JP"/>
        </w:rPr>
        <w:t>・子どもの地域参加意識向上</w:t>
      </w:r>
      <w:r w:rsidRPr="00BE2F5F">
        <w:rPr>
          <w:sz w:val="28"/>
          <w:szCs w:val="28"/>
          <w:lang w:eastAsia="ja-JP"/>
        </w:rPr>
        <w:br/>
      </w:r>
      <w:r w:rsidRPr="00BE2F5F">
        <w:rPr>
          <w:sz w:val="28"/>
          <w:szCs w:val="28"/>
          <w:lang w:eastAsia="ja-JP"/>
        </w:rPr>
        <w:t>・高齢者の外出機会創出</w:t>
      </w:r>
      <w:r w:rsidRPr="00BE2F5F">
        <w:rPr>
          <w:sz w:val="28"/>
          <w:szCs w:val="28"/>
          <w:lang w:eastAsia="ja-JP"/>
        </w:rPr>
        <w:br/>
      </w:r>
      <w:r w:rsidRPr="00BE2F5F">
        <w:rPr>
          <w:sz w:val="28"/>
          <w:szCs w:val="28"/>
          <w:lang w:eastAsia="ja-JP"/>
        </w:rPr>
        <w:br/>
        <w:t>■</w:t>
      </w:r>
      <w:r w:rsidRPr="00BE2F5F">
        <w:rPr>
          <w:sz w:val="28"/>
          <w:szCs w:val="28"/>
          <w:lang w:eastAsia="ja-JP"/>
        </w:rPr>
        <w:t>期待効果</w:t>
      </w:r>
      <w:r w:rsidRPr="00BE2F5F">
        <w:rPr>
          <w:sz w:val="28"/>
          <w:szCs w:val="28"/>
          <w:lang w:eastAsia="ja-JP"/>
        </w:rPr>
        <w:br/>
      </w:r>
      <w:r w:rsidRPr="00BE2F5F">
        <w:rPr>
          <w:sz w:val="28"/>
          <w:szCs w:val="28"/>
          <w:lang w:eastAsia="ja-JP"/>
        </w:rPr>
        <w:t>・商店街のリピーター増加</w:t>
      </w:r>
      <w:r w:rsidRPr="00BE2F5F">
        <w:rPr>
          <w:sz w:val="28"/>
          <w:szCs w:val="28"/>
          <w:lang w:eastAsia="ja-JP"/>
        </w:rPr>
        <w:br/>
      </w:r>
      <w:r w:rsidRPr="00BE2F5F">
        <w:rPr>
          <w:sz w:val="28"/>
          <w:szCs w:val="28"/>
          <w:lang w:eastAsia="ja-JP"/>
        </w:rPr>
        <w:lastRenderedPageBreak/>
        <w:t>・地域コミュニティの強化</w:t>
      </w:r>
      <w:r w:rsidRPr="00BE2F5F">
        <w:rPr>
          <w:sz w:val="28"/>
          <w:szCs w:val="28"/>
          <w:lang w:eastAsia="ja-JP"/>
        </w:rPr>
        <w:br/>
      </w:r>
      <w:r w:rsidRPr="00BE2F5F">
        <w:rPr>
          <w:sz w:val="28"/>
          <w:szCs w:val="28"/>
          <w:lang w:eastAsia="ja-JP"/>
        </w:rPr>
        <w:t>・地域定着意識の向上</w:t>
      </w:r>
    </w:p>
    <w:p w14:paraId="588D4D1B" w14:textId="77777777" w:rsidR="000D679D" w:rsidRPr="00BE2F5F" w:rsidRDefault="00000000">
      <w:pPr>
        <w:pStyle w:val="1"/>
        <w:rPr>
          <w:sz w:val="36"/>
          <w:szCs w:val="36"/>
        </w:rPr>
      </w:pPr>
      <w:r w:rsidRPr="00BE2F5F">
        <w:rPr>
          <w:sz w:val="36"/>
          <w:szCs w:val="36"/>
        </w:rPr>
        <w:t xml:space="preserve">2. </w:t>
      </w:r>
      <w:proofErr w:type="spellStart"/>
      <w:r w:rsidRPr="00BE2F5F">
        <w:rPr>
          <w:sz w:val="36"/>
          <w:szCs w:val="36"/>
        </w:rPr>
        <w:t>開催概要</w:t>
      </w:r>
      <w:proofErr w:type="spellEnd"/>
    </w:p>
    <w:p w14:paraId="3FD3E4CB" w14:textId="3CDE4785" w:rsidR="000D679D" w:rsidRPr="00BE2F5F" w:rsidRDefault="00000000">
      <w:pPr>
        <w:rPr>
          <w:sz w:val="28"/>
          <w:szCs w:val="28"/>
        </w:rPr>
      </w:pPr>
      <w:r w:rsidRPr="00BE2F5F">
        <w:rPr>
          <w:sz w:val="28"/>
          <w:szCs w:val="28"/>
        </w:rPr>
        <w:t>開催日：</w:t>
      </w:r>
      <w:r w:rsidRPr="00BE2F5F">
        <w:rPr>
          <w:sz w:val="28"/>
          <w:szCs w:val="28"/>
        </w:rPr>
        <w:t>2025</w:t>
      </w:r>
      <w:r w:rsidRPr="00BE2F5F">
        <w:rPr>
          <w:sz w:val="28"/>
          <w:szCs w:val="28"/>
        </w:rPr>
        <w:t>年</w:t>
      </w:r>
      <w:r w:rsidRPr="00BE2F5F">
        <w:rPr>
          <w:sz w:val="28"/>
          <w:szCs w:val="28"/>
        </w:rPr>
        <w:t>5</w:t>
      </w:r>
      <w:r w:rsidRPr="00BE2F5F">
        <w:rPr>
          <w:sz w:val="28"/>
          <w:szCs w:val="28"/>
        </w:rPr>
        <w:t>月</w:t>
      </w:r>
      <w:r w:rsidRPr="00BE2F5F">
        <w:rPr>
          <w:sz w:val="28"/>
          <w:szCs w:val="28"/>
        </w:rPr>
        <w:t>18</w:t>
      </w:r>
      <w:r w:rsidRPr="00BE2F5F">
        <w:rPr>
          <w:sz w:val="28"/>
          <w:szCs w:val="28"/>
        </w:rPr>
        <w:t>日（日）</w:t>
      </w:r>
      <w:r w:rsidRPr="00BE2F5F">
        <w:rPr>
          <w:sz w:val="28"/>
          <w:szCs w:val="28"/>
        </w:rPr>
        <w:br/>
      </w:r>
      <w:r w:rsidRPr="00BE2F5F">
        <w:rPr>
          <w:sz w:val="28"/>
          <w:szCs w:val="28"/>
        </w:rPr>
        <w:t>時間：</w:t>
      </w:r>
      <w:r w:rsidRPr="00BE2F5F">
        <w:rPr>
          <w:sz w:val="28"/>
          <w:szCs w:val="28"/>
        </w:rPr>
        <w:t>10:00</w:t>
      </w:r>
      <w:r w:rsidRPr="00BE2F5F">
        <w:rPr>
          <w:sz w:val="28"/>
          <w:szCs w:val="28"/>
        </w:rPr>
        <w:t>〜</w:t>
      </w:r>
      <w:r w:rsidRPr="00BE2F5F">
        <w:rPr>
          <w:sz w:val="28"/>
          <w:szCs w:val="28"/>
        </w:rPr>
        <w:t>16:00</w:t>
      </w:r>
      <w:r w:rsidRPr="00BE2F5F">
        <w:rPr>
          <w:sz w:val="28"/>
          <w:szCs w:val="28"/>
        </w:rPr>
        <w:br/>
      </w:r>
      <w:proofErr w:type="spellStart"/>
      <w:r w:rsidRPr="00BE2F5F">
        <w:rPr>
          <w:sz w:val="28"/>
          <w:szCs w:val="28"/>
        </w:rPr>
        <w:t>会場</w:t>
      </w:r>
      <w:proofErr w:type="spellEnd"/>
      <w:r w:rsidRPr="00BE2F5F">
        <w:rPr>
          <w:sz w:val="28"/>
          <w:szCs w:val="28"/>
        </w:rPr>
        <w:t>：</w:t>
      </w:r>
      <w:r w:rsidR="00AE554B" w:rsidRPr="00BE2F5F">
        <w:rPr>
          <w:rFonts w:hint="eastAsia"/>
          <w:sz w:val="28"/>
          <w:szCs w:val="28"/>
          <w:lang w:eastAsia="ja-JP"/>
        </w:rPr>
        <w:t>中央</w:t>
      </w:r>
      <w:proofErr w:type="spellStart"/>
      <w:r w:rsidRPr="00BE2F5F">
        <w:rPr>
          <w:sz w:val="28"/>
          <w:szCs w:val="28"/>
        </w:rPr>
        <w:t>公園</w:t>
      </w:r>
      <w:proofErr w:type="spellEnd"/>
      <w:r w:rsidRPr="00BE2F5F">
        <w:rPr>
          <w:sz w:val="28"/>
          <w:szCs w:val="28"/>
        </w:rPr>
        <w:t xml:space="preserve"> </w:t>
      </w:r>
      <w:proofErr w:type="spellStart"/>
      <w:r w:rsidRPr="00BE2F5F">
        <w:rPr>
          <w:sz w:val="28"/>
          <w:szCs w:val="28"/>
        </w:rPr>
        <w:t>多目的広場</w:t>
      </w:r>
      <w:proofErr w:type="spellEnd"/>
      <w:r w:rsidRPr="00BE2F5F">
        <w:rPr>
          <w:sz w:val="28"/>
          <w:szCs w:val="28"/>
        </w:rPr>
        <w:br/>
      </w:r>
      <w:proofErr w:type="spellStart"/>
      <w:r w:rsidRPr="00BE2F5F">
        <w:rPr>
          <w:sz w:val="28"/>
          <w:szCs w:val="28"/>
        </w:rPr>
        <w:t>入場料：無料</w:t>
      </w:r>
      <w:proofErr w:type="spellEnd"/>
      <w:r w:rsidRPr="00BE2F5F">
        <w:rPr>
          <w:sz w:val="28"/>
          <w:szCs w:val="28"/>
        </w:rPr>
        <w:br/>
      </w:r>
      <w:r w:rsidRPr="00BE2F5F">
        <w:rPr>
          <w:sz w:val="28"/>
          <w:szCs w:val="28"/>
        </w:rPr>
        <w:t>想定来場者数：</w:t>
      </w:r>
      <w:r w:rsidRPr="00BE2F5F">
        <w:rPr>
          <w:sz w:val="28"/>
          <w:szCs w:val="28"/>
        </w:rPr>
        <w:t>300</w:t>
      </w:r>
      <w:r w:rsidRPr="00BE2F5F">
        <w:rPr>
          <w:sz w:val="28"/>
          <w:szCs w:val="28"/>
        </w:rPr>
        <w:t>〜</w:t>
      </w:r>
      <w:r w:rsidRPr="00BE2F5F">
        <w:rPr>
          <w:sz w:val="28"/>
          <w:szCs w:val="28"/>
        </w:rPr>
        <w:t>400</w:t>
      </w:r>
      <w:r w:rsidRPr="00BE2F5F">
        <w:rPr>
          <w:sz w:val="28"/>
          <w:szCs w:val="28"/>
        </w:rPr>
        <w:t>名</w:t>
      </w:r>
    </w:p>
    <w:p w14:paraId="3EFD0D5F" w14:textId="77777777" w:rsidR="000D679D" w:rsidRPr="00BE2F5F" w:rsidRDefault="00000000">
      <w:pPr>
        <w:pStyle w:val="1"/>
        <w:rPr>
          <w:sz w:val="36"/>
          <w:szCs w:val="36"/>
          <w:lang w:eastAsia="ja-JP"/>
        </w:rPr>
      </w:pPr>
      <w:r w:rsidRPr="00BE2F5F">
        <w:rPr>
          <w:sz w:val="36"/>
          <w:szCs w:val="36"/>
          <w:lang w:eastAsia="ja-JP"/>
        </w:rPr>
        <w:t xml:space="preserve">3. </w:t>
      </w:r>
      <w:r w:rsidRPr="00BE2F5F">
        <w:rPr>
          <w:sz w:val="36"/>
          <w:szCs w:val="36"/>
          <w:lang w:eastAsia="ja-JP"/>
        </w:rPr>
        <w:t>実施内容</w:t>
      </w:r>
    </w:p>
    <w:p w14:paraId="0CF6D63F" w14:textId="77777777" w:rsidR="000D679D" w:rsidRPr="00BE2F5F" w:rsidRDefault="00000000">
      <w:pPr>
        <w:rPr>
          <w:sz w:val="28"/>
          <w:szCs w:val="28"/>
          <w:lang w:eastAsia="ja-JP"/>
        </w:rPr>
      </w:pPr>
      <w:r w:rsidRPr="00BE2F5F">
        <w:rPr>
          <w:sz w:val="28"/>
          <w:szCs w:val="28"/>
          <w:lang w:eastAsia="ja-JP"/>
        </w:rPr>
        <w:t>・飲食・物販ブース</w:t>
      </w:r>
      <w:r w:rsidRPr="00BE2F5F">
        <w:rPr>
          <w:sz w:val="28"/>
          <w:szCs w:val="28"/>
          <w:lang w:eastAsia="ja-JP"/>
        </w:rPr>
        <w:br/>
      </w:r>
      <w:r w:rsidRPr="00BE2F5F">
        <w:rPr>
          <w:sz w:val="28"/>
          <w:szCs w:val="28"/>
          <w:lang w:eastAsia="ja-JP"/>
        </w:rPr>
        <w:t>・子ども向けワークショップ</w:t>
      </w:r>
      <w:r w:rsidRPr="00BE2F5F">
        <w:rPr>
          <w:sz w:val="28"/>
          <w:szCs w:val="28"/>
          <w:lang w:eastAsia="ja-JP"/>
        </w:rPr>
        <w:br/>
      </w:r>
      <w:r w:rsidRPr="00BE2F5F">
        <w:rPr>
          <w:sz w:val="28"/>
          <w:szCs w:val="28"/>
          <w:lang w:eastAsia="ja-JP"/>
        </w:rPr>
        <w:t>・読み聞かせコーナー</w:t>
      </w:r>
      <w:r w:rsidRPr="00BE2F5F">
        <w:rPr>
          <w:sz w:val="28"/>
          <w:szCs w:val="28"/>
          <w:lang w:eastAsia="ja-JP"/>
        </w:rPr>
        <w:br/>
      </w:r>
      <w:r w:rsidRPr="00BE2F5F">
        <w:rPr>
          <w:sz w:val="28"/>
          <w:szCs w:val="28"/>
          <w:lang w:eastAsia="ja-JP"/>
        </w:rPr>
        <w:t>・地域団体活動紹介</w:t>
      </w:r>
    </w:p>
    <w:p w14:paraId="7485F577" w14:textId="77777777" w:rsidR="000D679D" w:rsidRPr="00BE2F5F" w:rsidRDefault="00000000">
      <w:pPr>
        <w:pStyle w:val="1"/>
        <w:rPr>
          <w:sz w:val="36"/>
          <w:szCs w:val="36"/>
          <w:lang w:eastAsia="ja-JP"/>
        </w:rPr>
      </w:pPr>
      <w:r w:rsidRPr="00BE2F5F">
        <w:rPr>
          <w:sz w:val="36"/>
          <w:szCs w:val="36"/>
          <w:lang w:eastAsia="ja-JP"/>
        </w:rPr>
        <w:t xml:space="preserve">4. </w:t>
      </w:r>
      <w:r w:rsidRPr="00BE2F5F">
        <w:rPr>
          <w:sz w:val="36"/>
          <w:szCs w:val="36"/>
          <w:lang w:eastAsia="ja-JP"/>
        </w:rPr>
        <w:t>当日スケジュール</w:t>
      </w:r>
    </w:p>
    <w:p w14:paraId="5226DA7A" w14:textId="77777777" w:rsidR="000D679D" w:rsidRPr="00BE2F5F" w:rsidRDefault="00000000">
      <w:pPr>
        <w:rPr>
          <w:sz w:val="28"/>
          <w:szCs w:val="28"/>
          <w:lang w:eastAsia="ja-JP"/>
        </w:rPr>
      </w:pPr>
      <w:r w:rsidRPr="00BE2F5F">
        <w:rPr>
          <w:sz w:val="28"/>
          <w:szCs w:val="28"/>
          <w:lang w:eastAsia="ja-JP"/>
        </w:rPr>
        <w:t xml:space="preserve">08:00 </w:t>
      </w:r>
      <w:r w:rsidRPr="00BE2F5F">
        <w:rPr>
          <w:sz w:val="28"/>
          <w:szCs w:val="28"/>
          <w:lang w:eastAsia="ja-JP"/>
        </w:rPr>
        <w:t>設営開始</w:t>
      </w:r>
      <w:r w:rsidRPr="00BE2F5F">
        <w:rPr>
          <w:sz w:val="28"/>
          <w:szCs w:val="28"/>
          <w:lang w:eastAsia="ja-JP"/>
        </w:rPr>
        <w:br/>
        <w:t xml:space="preserve">10:00 </w:t>
      </w:r>
      <w:r w:rsidRPr="00BE2F5F">
        <w:rPr>
          <w:sz w:val="28"/>
          <w:szCs w:val="28"/>
          <w:lang w:eastAsia="ja-JP"/>
        </w:rPr>
        <w:t>開場</w:t>
      </w:r>
      <w:r w:rsidRPr="00BE2F5F">
        <w:rPr>
          <w:sz w:val="28"/>
          <w:szCs w:val="28"/>
          <w:lang w:eastAsia="ja-JP"/>
        </w:rPr>
        <w:br/>
        <w:t xml:space="preserve">16:00 </w:t>
      </w:r>
      <w:r w:rsidRPr="00BE2F5F">
        <w:rPr>
          <w:sz w:val="28"/>
          <w:szCs w:val="28"/>
          <w:lang w:eastAsia="ja-JP"/>
        </w:rPr>
        <w:t>終了</w:t>
      </w:r>
      <w:r w:rsidRPr="00BE2F5F">
        <w:rPr>
          <w:sz w:val="28"/>
          <w:szCs w:val="28"/>
          <w:lang w:eastAsia="ja-JP"/>
        </w:rPr>
        <w:br/>
        <w:t xml:space="preserve">18:00 </w:t>
      </w:r>
      <w:r w:rsidRPr="00BE2F5F">
        <w:rPr>
          <w:sz w:val="28"/>
          <w:szCs w:val="28"/>
          <w:lang w:eastAsia="ja-JP"/>
        </w:rPr>
        <w:t>撤収完了</w:t>
      </w:r>
    </w:p>
    <w:p w14:paraId="37986B17" w14:textId="77777777" w:rsidR="000D679D" w:rsidRPr="00BE2F5F" w:rsidRDefault="00000000">
      <w:pPr>
        <w:pStyle w:val="1"/>
        <w:rPr>
          <w:sz w:val="36"/>
          <w:szCs w:val="36"/>
          <w:lang w:eastAsia="ja-JP"/>
        </w:rPr>
      </w:pPr>
      <w:r w:rsidRPr="00BE2F5F">
        <w:rPr>
          <w:sz w:val="36"/>
          <w:szCs w:val="36"/>
          <w:lang w:eastAsia="ja-JP"/>
        </w:rPr>
        <w:t xml:space="preserve">5. </w:t>
      </w:r>
      <w:r w:rsidRPr="00BE2F5F">
        <w:rPr>
          <w:sz w:val="36"/>
          <w:szCs w:val="36"/>
          <w:lang w:eastAsia="ja-JP"/>
        </w:rPr>
        <w:t>運営体制</w:t>
      </w:r>
    </w:p>
    <w:p w14:paraId="6D5112FD" w14:textId="77777777" w:rsidR="000D679D" w:rsidRPr="00BE2F5F" w:rsidRDefault="00000000">
      <w:pPr>
        <w:rPr>
          <w:sz w:val="28"/>
          <w:szCs w:val="28"/>
          <w:lang w:eastAsia="ja-JP"/>
        </w:rPr>
      </w:pPr>
      <w:r w:rsidRPr="00BE2F5F">
        <w:rPr>
          <w:sz w:val="28"/>
          <w:szCs w:val="28"/>
          <w:lang w:eastAsia="ja-JP"/>
        </w:rPr>
        <w:t>総合責任者：山田</w:t>
      </w:r>
      <w:r w:rsidRPr="00BE2F5F">
        <w:rPr>
          <w:sz w:val="28"/>
          <w:szCs w:val="28"/>
          <w:lang w:eastAsia="ja-JP"/>
        </w:rPr>
        <w:br/>
      </w:r>
      <w:r w:rsidRPr="00BE2F5F">
        <w:rPr>
          <w:sz w:val="28"/>
          <w:szCs w:val="28"/>
          <w:lang w:eastAsia="ja-JP"/>
        </w:rPr>
        <w:t>設営：佐藤</w:t>
      </w:r>
      <w:r w:rsidRPr="00BE2F5F">
        <w:rPr>
          <w:sz w:val="28"/>
          <w:szCs w:val="28"/>
          <w:lang w:eastAsia="ja-JP"/>
        </w:rPr>
        <w:br/>
      </w:r>
      <w:r w:rsidRPr="00BE2F5F">
        <w:rPr>
          <w:sz w:val="28"/>
          <w:szCs w:val="28"/>
          <w:lang w:eastAsia="ja-JP"/>
        </w:rPr>
        <w:t>受付：高橋</w:t>
      </w:r>
      <w:r w:rsidRPr="00BE2F5F">
        <w:rPr>
          <w:sz w:val="28"/>
          <w:szCs w:val="28"/>
          <w:lang w:eastAsia="ja-JP"/>
        </w:rPr>
        <w:br/>
      </w:r>
      <w:r w:rsidRPr="00BE2F5F">
        <w:rPr>
          <w:sz w:val="28"/>
          <w:szCs w:val="28"/>
          <w:lang w:eastAsia="ja-JP"/>
        </w:rPr>
        <w:t>会計：鈴木</w:t>
      </w:r>
      <w:r w:rsidRPr="00BE2F5F">
        <w:rPr>
          <w:sz w:val="28"/>
          <w:szCs w:val="28"/>
          <w:lang w:eastAsia="ja-JP"/>
        </w:rPr>
        <w:br/>
      </w:r>
      <w:r w:rsidRPr="00BE2F5F">
        <w:rPr>
          <w:sz w:val="28"/>
          <w:szCs w:val="28"/>
          <w:lang w:eastAsia="ja-JP"/>
        </w:rPr>
        <w:t>ボランティア：約</w:t>
      </w:r>
      <w:r w:rsidRPr="00BE2F5F">
        <w:rPr>
          <w:sz w:val="28"/>
          <w:szCs w:val="28"/>
          <w:lang w:eastAsia="ja-JP"/>
        </w:rPr>
        <w:t>10</w:t>
      </w:r>
      <w:r w:rsidRPr="00BE2F5F">
        <w:rPr>
          <w:sz w:val="28"/>
          <w:szCs w:val="28"/>
          <w:lang w:eastAsia="ja-JP"/>
        </w:rPr>
        <w:t>名</w:t>
      </w:r>
    </w:p>
    <w:p w14:paraId="5A52789B" w14:textId="77777777" w:rsidR="000D679D" w:rsidRPr="00BE2F5F" w:rsidRDefault="00000000">
      <w:pPr>
        <w:pStyle w:val="1"/>
        <w:rPr>
          <w:sz w:val="36"/>
          <w:szCs w:val="36"/>
          <w:lang w:eastAsia="ja-JP"/>
        </w:rPr>
      </w:pPr>
      <w:r w:rsidRPr="00BE2F5F">
        <w:rPr>
          <w:sz w:val="36"/>
          <w:szCs w:val="36"/>
          <w:lang w:eastAsia="ja-JP"/>
        </w:rPr>
        <w:lastRenderedPageBreak/>
        <w:t xml:space="preserve">6. </w:t>
      </w:r>
      <w:r w:rsidRPr="00BE2F5F">
        <w:rPr>
          <w:sz w:val="36"/>
          <w:szCs w:val="36"/>
          <w:lang w:eastAsia="ja-JP"/>
        </w:rPr>
        <w:t>リスク管理</w:t>
      </w:r>
    </w:p>
    <w:p w14:paraId="28E9C686" w14:textId="77777777" w:rsidR="000D679D" w:rsidRPr="00BE2F5F" w:rsidRDefault="00000000">
      <w:pPr>
        <w:rPr>
          <w:sz w:val="28"/>
          <w:szCs w:val="28"/>
          <w:lang w:eastAsia="ja-JP"/>
        </w:rPr>
      </w:pPr>
      <w:r w:rsidRPr="00BE2F5F">
        <w:rPr>
          <w:sz w:val="28"/>
          <w:szCs w:val="28"/>
          <w:lang w:eastAsia="ja-JP"/>
        </w:rPr>
        <w:t>・雨天時の縮小開催</w:t>
      </w:r>
      <w:r w:rsidRPr="00BE2F5F">
        <w:rPr>
          <w:sz w:val="28"/>
          <w:szCs w:val="28"/>
          <w:lang w:eastAsia="ja-JP"/>
        </w:rPr>
        <w:br/>
      </w:r>
      <w:r w:rsidRPr="00BE2F5F">
        <w:rPr>
          <w:sz w:val="28"/>
          <w:szCs w:val="28"/>
          <w:lang w:eastAsia="ja-JP"/>
        </w:rPr>
        <w:t>・人員不足対応</w:t>
      </w:r>
      <w:r w:rsidRPr="00BE2F5F">
        <w:rPr>
          <w:sz w:val="28"/>
          <w:szCs w:val="28"/>
          <w:lang w:eastAsia="ja-JP"/>
        </w:rPr>
        <w:br/>
      </w:r>
      <w:r w:rsidRPr="00BE2F5F">
        <w:rPr>
          <w:sz w:val="28"/>
          <w:szCs w:val="28"/>
          <w:lang w:eastAsia="ja-JP"/>
        </w:rPr>
        <w:t>・騒音対策</w:t>
      </w:r>
      <w:r w:rsidRPr="00BE2F5F">
        <w:rPr>
          <w:sz w:val="28"/>
          <w:szCs w:val="28"/>
          <w:lang w:eastAsia="ja-JP"/>
        </w:rPr>
        <w:br/>
      </w:r>
      <w:r w:rsidRPr="00BE2F5F">
        <w:rPr>
          <w:sz w:val="28"/>
          <w:szCs w:val="28"/>
          <w:lang w:eastAsia="ja-JP"/>
        </w:rPr>
        <w:t>・近隣対応</w:t>
      </w:r>
    </w:p>
    <w:sectPr w:rsidR="000D679D" w:rsidRPr="00BE2F5F"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07B0" w14:textId="77777777" w:rsidR="006F0EFE" w:rsidRDefault="006F0EFE" w:rsidP="00BE2F5F">
      <w:pPr>
        <w:spacing w:after="0" w:line="240" w:lineRule="auto"/>
      </w:pPr>
      <w:r>
        <w:separator/>
      </w:r>
    </w:p>
  </w:endnote>
  <w:endnote w:type="continuationSeparator" w:id="0">
    <w:p w14:paraId="17B7BE29" w14:textId="77777777" w:rsidR="006F0EFE" w:rsidRDefault="006F0EFE" w:rsidP="00BE2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F8DA5" w14:textId="77777777" w:rsidR="006F0EFE" w:rsidRDefault="006F0EFE" w:rsidP="00BE2F5F">
      <w:pPr>
        <w:spacing w:after="0" w:line="240" w:lineRule="auto"/>
      </w:pPr>
      <w:r>
        <w:separator/>
      </w:r>
    </w:p>
  </w:footnote>
  <w:footnote w:type="continuationSeparator" w:id="0">
    <w:p w14:paraId="2101745B" w14:textId="77777777" w:rsidR="006F0EFE" w:rsidRDefault="006F0EFE" w:rsidP="00BE2F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648553002">
    <w:abstractNumId w:val="8"/>
  </w:num>
  <w:num w:numId="2" w16cid:durableId="1080063505">
    <w:abstractNumId w:val="6"/>
  </w:num>
  <w:num w:numId="3" w16cid:durableId="1945262174">
    <w:abstractNumId w:val="5"/>
  </w:num>
  <w:num w:numId="4" w16cid:durableId="856309400">
    <w:abstractNumId w:val="4"/>
  </w:num>
  <w:num w:numId="5" w16cid:durableId="73624146">
    <w:abstractNumId w:val="7"/>
  </w:num>
  <w:num w:numId="6" w16cid:durableId="684600335">
    <w:abstractNumId w:val="3"/>
  </w:num>
  <w:num w:numId="7" w16cid:durableId="568728350">
    <w:abstractNumId w:val="2"/>
  </w:num>
  <w:num w:numId="8" w16cid:durableId="689336541">
    <w:abstractNumId w:val="1"/>
  </w:num>
  <w:num w:numId="9" w16cid:durableId="122969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679D"/>
    <w:rsid w:val="0015074B"/>
    <w:rsid w:val="00192B73"/>
    <w:rsid w:val="0029639D"/>
    <w:rsid w:val="00326F90"/>
    <w:rsid w:val="006F0EFE"/>
    <w:rsid w:val="00AA1D8D"/>
    <w:rsid w:val="00AE554B"/>
    <w:rsid w:val="00B47730"/>
    <w:rsid w:val="00BE2F5F"/>
    <w:rsid w:val="00CB0664"/>
    <w:rsid w:val="00E42ED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045459B"/>
  <w14:defaultImageDpi w14:val="300"/>
  <w15:docId w15:val="{7D0354FF-24CB-447A-8C06-8B519952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3894752ab84e7b87aaaffe24fad2456f">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4f665b4824be64f72e733fff06de21a7"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917C1D6-B1FD-4B44-8490-7499805187CF}">
  <ds:schemaRefs>
    <ds:schemaRef ds:uri="http://schemas.microsoft.com/office/2006/metadata/properties"/>
    <ds:schemaRef ds:uri="http://schemas.microsoft.com/office/infopath/2007/PartnerControls"/>
    <ds:schemaRef ds:uri="2c1e1acd-a522-4172-a467-903f060128e7"/>
    <ds:schemaRef ds:uri="0a234968-e9c3-44de-9888-2aadfa34dfca"/>
  </ds:schemaRefs>
</ds:datastoreItem>
</file>

<file path=customXml/itemProps3.xml><?xml version="1.0" encoding="utf-8"?>
<ds:datastoreItem xmlns:ds="http://schemas.openxmlformats.org/officeDocument/2006/customXml" ds:itemID="{3D47B6E0-AD20-4201-B863-0C5CC6992392}">
  <ds:schemaRefs>
    <ds:schemaRef ds:uri="http://schemas.microsoft.com/sharepoint/v3/contenttype/forms"/>
  </ds:schemaRefs>
</ds:datastoreItem>
</file>

<file path=customXml/itemProps4.xml><?xml version="1.0" encoding="utf-8"?>
<ds:datastoreItem xmlns:ds="http://schemas.openxmlformats.org/officeDocument/2006/customXml" ds:itemID="{4834F341-4E2D-405B-A40E-F52216A9C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e1acd-a522-4172-a467-903f060128e7"/>
    <ds:schemaRef ds:uri="0a234968-e9c3-44de-9888-2aadfa34d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309</Words>
  <Characters>331</Characters>
  <Application>Microsoft Office Word</Application>
  <DocSecurity>0</DocSecurity>
  <Lines>33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Masashi Shimizu</cp:lastModifiedBy>
  <cp:revision>4</cp:revision>
  <dcterms:created xsi:type="dcterms:W3CDTF">2013-12-23T23:15:00Z</dcterms:created>
  <dcterms:modified xsi:type="dcterms:W3CDTF">2026-05-01T05:08:00Z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800e6-5d61-447b-a784-4e4614296997_Enabled">
    <vt:lpwstr>true</vt:lpwstr>
  </property>
  <property fmtid="{D5CDD505-2E9C-101B-9397-08002B2CF9AE}" pid="3" name="MSIP_Label_b68800e6-5d61-447b-a784-4e4614296997_SetDate">
    <vt:lpwstr>2026-05-01T04:59:57Z</vt:lpwstr>
  </property>
  <property fmtid="{D5CDD505-2E9C-101B-9397-08002B2CF9AE}" pid="4" name="MSIP_Label_b68800e6-5d61-447b-a784-4e4614296997_Method">
    <vt:lpwstr>Standard</vt:lpwstr>
  </property>
  <property fmtid="{D5CDD505-2E9C-101B-9397-08002B2CF9AE}" pid="5" name="MSIP_Label_b68800e6-5d61-447b-a784-4e4614296997_Name">
    <vt:lpwstr>個人用文書</vt:lpwstr>
  </property>
  <property fmtid="{D5CDD505-2E9C-101B-9397-08002B2CF9AE}" pid="6" name="MSIP_Label_b68800e6-5d61-447b-a784-4e4614296997_SiteId">
    <vt:lpwstr>2065d0dd-99e0-489d-a5aa-6d43eb51c4cb</vt:lpwstr>
  </property>
  <property fmtid="{D5CDD505-2E9C-101B-9397-08002B2CF9AE}" pid="7" name="MSIP_Label_b68800e6-5d61-447b-a784-4e4614296997_ActionId">
    <vt:lpwstr>3bf7b713-2d0f-44b9-a9fa-07187df4b275</vt:lpwstr>
  </property>
  <property fmtid="{D5CDD505-2E9C-101B-9397-08002B2CF9AE}" pid="8" name="MSIP_Label_b68800e6-5d61-447b-a784-4e4614296997_ContentBits">
    <vt:lpwstr>0</vt:lpwstr>
  </property>
  <property fmtid="{D5CDD505-2E9C-101B-9397-08002B2CF9AE}" pid="9" name="MSIP_Label_b68800e6-5d61-447b-a784-4e4614296997_Tag">
    <vt:lpwstr>10, 3, 0, 1</vt:lpwstr>
  </property>
  <property fmtid="{D5CDD505-2E9C-101B-9397-08002B2CF9AE}" pid="10" name="ContentTypeId">
    <vt:lpwstr>0x010100CA498FE2F1EF0F4BB4739D81FA0DA28A</vt:lpwstr>
  </property>
  <property fmtid="{D5CDD505-2E9C-101B-9397-08002B2CF9AE}" pid="11" name="MediaServiceImageTags">
    <vt:lpwstr/>
  </property>
</Properties>
</file>